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tabs>
          <w:tab w:val="right" w:leader="dot" w:pos="9641"/>
          <w:tab w:val="clear" w:pos="9639"/>
        </w:tabs>
        <w:rPr>
          <w:rFonts w:hint="default" w:ascii="Times New Roman" w:hAnsi="Times New Roman" w:cs="Times New Roman"/>
          <w:sz w:val="20"/>
          <w:szCs w:val="20"/>
        </w:rPr>
      </w:pPr>
      <w:r>
        <w:fldChar w:fldCharType="begin"/>
      </w:r>
      <w:r>
        <w:instrText xml:space="preserve"> TOC \o "1-9" </w:instrText>
      </w:r>
      <w: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_Toc12030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of terms,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_Toc3837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Terms</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Introduction</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4.2</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Both bands within FR1 Carrier Aggregation</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lang w:eastAsia="zh-CN"/>
        </w:rPr>
        <w:t>x</w:t>
      </w:r>
      <w:r>
        <w:rPr>
          <w:rFonts w:hint="default" w:ascii="Times New Roman" w:hAnsi="Times New Roman" w:cs="Times New Roman"/>
          <w:sz w:val="20"/>
          <w:szCs w:val="20"/>
        </w:rPr>
        <w:tab/>
      </w:r>
      <w:r>
        <w:rPr>
          <w:rFonts w:hint="default" w:ascii="Times New Roman" w:hAnsi="Times New Roman" w:cs="Times New Roman"/>
          <w:sz w:val="20"/>
          <w:szCs w:val="20"/>
        </w:rPr>
        <w:t>CA_nX-nY</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_Toc19978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_Toc22080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5.x.1.2</w:t>
      </w:r>
      <w:r>
        <w:rPr>
          <w:rFonts w:hint="default" w:ascii="Times New Roman" w:hAnsi="Times New Roman" w:cs="Times New Roman"/>
          <w:sz w:val="20"/>
          <w:szCs w:val="20"/>
        </w:rPr>
        <w:tab/>
      </w:r>
      <w:r>
        <w:rPr>
          <w:rFonts w:hint="default" w:ascii="Times New Roman" w:hAnsi="Times New Roman" w:cs="Times New Roman"/>
          <w:sz w:val="20"/>
          <w:szCs w:val="20"/>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_Toc13938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5.x.1.3</w:t>
      </w:r>
      <w:r>
        <w:rPr>
          <w:rFonts w:hint="default" w:ascii="Times New Roman" w:hAnsi="Times New Roman" w:cs="Times New Roman"/>
          <w:sz w:val="20"/>
          <w:szCs w:val="20"/>
        </w:rPr>
        <w:tab/>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5.x.1.4</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IB,c</w:t>
      </w:r>
      <w:r>
        <w:rPr>
          <w:rFonts w:hint="default" w:ascii="Times New Roman" w:hAnsi="Times New Roman" w:cs="Times New Roman"/>
          <w:sz w:val="20"/>
          <w:szCs w:val="20"/>
          <w:lang w:val="en-US" w:eastAsia="zh-CN"/>
        </w:rPr>
        <w:t xml:space="preserve"> and ∆R</w:t>
      </w:r>
      <w:r>
        <w:rPr>
          <w:rFonts w:hint="default" w:ascii="Times New Roman" w:hAnsi="Times New Roman" w:cs="Times New Roman"/>
          <w:sz w:val="20"/>
          <w:szCs w:val="20"/>
          <w:vertAlign w:val="subscript"/>
          <w:lang w:val="en-US" w:eastAsia="zh-CN"/>
        </w:rPr>
        <w:t>IB,c</w:t>
      </w:r>
      <w:r>
        <w:rPr>
          <w:rFonts w:hint="default" w:ascii="Times New Roman" w:hAnsi="Times New Roman" w:cs="Times New Roman"/>
          <w:sz w:val="20"/>
          <w:szCs w:val="20"/>
          <w:lang w:val="en-US"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_Toc24598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5.x.1.5</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5.x.1.6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5.x.2</w:t>
      </w:r>
      <w:r>
        <w:rPr>
          <w:rFonts w:hint="default" w:ascii="Times New Roman" w:hAnsi="Times New Roman" w:cs="Times New Roman"/>
          <w:sz w:val="20"/>
          <w:szCs w:val="20"/>
        </w:rPr>
        <w:tab/>
      </w:r>
      <w:r>
        <w:rPr>
          <w:rFonts w:hint="default" w:ascii="Times New Roman" w:hAnsi="Times New Roman" w:cs="Times New Roman"/>
          <w:sz w:val="20"/>
          <w:szCs w:val="20"/>
          <w:lang w:eastAsia="zh-CN"/>
        </w:rPr>
        <w:t>Specific for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5.x.2.1</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Maximum output power for </w:t>
      </w:r>
      <w:r>
        <w:rPr>
          <w:rFonts w:hint="default" w:ascii="Times New Roman" w:hAnsi="Times New Roman" w:cs="Times New Roman"/>
          <w:sz w:val="20"/>
          <w:szCs w:val="20"/>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5.x.2.2</w:t>
      </w:r>
      <w:r>
        <w:rPr>
          <w:rFonts w:hint="default" w:ascii="Times New Roman" w:hAnsi="Times New Roman" w:cs="Times New Roman"/>
          <w:sz w:val="20"/>
          <w:szCs w:val="20"/>
        </w:rPr>
        <w:tab/>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_Toc8892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5.x.2.3</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CA_</w:t>
      </w:r>
      <w:r>
        <w:rPr>
          <w:rFonts w:hint="default" w:ascii="Times New Roman" w:hAnsi="Times New Roman" w:cs="Times New Roman"/>
          <w:sz w:val="20"/>
          <w:szCs w:val="20"/>
          <w:lang w:val="en-US" w:eastAsia="ja-JP"/>
        </w:rPr>
        <w:t>n1-n26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_Toc23154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5.1.1.1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5.1.1.2</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5.1.1.3</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_Toc26849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5.1.1.4</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∆T</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and ∆R</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5.1.1.5</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5.1</w:t>
      </w:r>
      <w:r>
        <w:rPr>
          <w:rFonts w:hint="default" w:ascii="Times New Roman" w:hAnsi="Times New Roman" w:cs="Times New Roman"/>
          <w:sz w:val="20"/>
          <w:szCs w:val="20"/>
        </w:rPr>
        <w:t>.1.6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Specific for 2 bands UL </w:t>
      </w:r>
      <w:r>
        <w:rPr>
          <w:rFonts w:hint="default" w:ascii="Times New Roman" w:hAnsi="Times New Roman" w:cs="Times New Roman"/>
          <w:sz w:val="20"/>
          <w:szCs w:val="20"/>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_Toc25533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Maximum output power for </w:t>
      </w:r>
      <w:r>
        <w:rPr>
          <w:rFonts w:hint="default" w:ascii="Times New Roman" w:hAnsi="Times New Roman" w:cs="Times New Roman"/>
          <w:sz w:val="20"/>
          <w:szCs w:val="20"/>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_Toc19575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5.1.2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CA_</w:t>
      </w:r>
      <w:r>
        <w:rPr>
          <w:rFonts w:hint="default" w:ascii="Times New Roman" w:hAnsi="Times New Roman" w:cs="Times New Roman"/>
          <w:sz w:val="20"/>
          <w:szCs w:val="20"/>
          <w:lang w:val="en-US" w:eastAsia="ja-JP"/>
        </w:rPr>
        <w:t>n3-n26</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_Toc14982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_Toc31042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5.2.1.1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5.2.1.2</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5.2.1.3</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5.2.1.4</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∆T</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and ∆R</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5.2.1.5</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_Toc27074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5.2</w:t>
      </w:r>
      <w:r>
        <w:rPr>
          <w:rFonts w:hint="default" w:ascii="Times New Roman" w:hAnsi="Times New Roman" w:cs="Times New Roman"/>
          <w:sz w:val="20"/>
          <w:szCs w:val="20"/>
        </w:rPr>
        <w:t>.1.6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Specific for 2 bands UL </w:t>
      </w:r>
      <w:r>
        <w:rPr>
          <w:rFonts w:hint="default" w:ascii="Times New Roman" w:hAnsi="Times New Roman" w:cs="Times New Roman"/>
          <w:sz w:val="20"/>
          <w:szCs w:val="20"/>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Maximum output power for </w:t>
      </w:r>
      <w:r>
        <w:rPr>
          <w:rFonts w:hint="default" w:ascii="Times New Roman" w:hAnsi="Times New Roman" w:cs="Times New Roman"/>
          <w:sz w:val="20"/>
          <w:szCs w:val="20"/>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_Toc17451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5.2.2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CA_</w:t>
      </w:r>
      <w:r>
        <w:rPr>
          <w:rFonts w:hint="default" w:ascii="Times New Roman" w:hAnsi="Times New Roman" w:cs="Times New Roman"/>
          <w:sz w:val="20"/>
          <w:szCs w:val="20"/>
          <w:lang w:val="en-US" w:eastAsia="ja-JP"/>
        </w:rPr>
        <w:t>n7-n26</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_Toc8916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5.3.1</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5.3.1.1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5.3.1.2</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5.3.1.3</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5.3.1.4</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∆T</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and ∆R</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5.3.1.5</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5.3</w:t>
      </w:r>
      <w:r>
        <w:rPr>
          <w:rFonts w:hint="default" w:ascii="Times New Roman" w:hAnsi="Times New Roman" w:cs="Times New Roman"/>
          <w:sz w:val="20"/>
          <w:szCs w:val="20"/>
        </w:rPr>
        <w:t>.1.6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Specific for 2 bands UL </w:t>
      </w:r>
      <w:r>
        <w:rPr>
          <w:rFonts w:hint="default" w:ascii="Times New Roman" w:hAnsi="Times New Roman" w:cs="Times New Roman"/>
          <w:sz w:val="20"/>
          <w:szCs w:val="20"/>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_Toc25777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Maximum output power for </w:t>
      </w:r>
      <w:r>
        <w:rPr>
          <w:rFonts w:hint="default" w:ascii="Times New Roman" w:hAnsi="Times New Roman" w:cs="Times New Roman"/>
          <w:sz w:val="20"/>
          <w:szCs w:val="20"/>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_Toc7702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_Toc31447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5.3.2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CA_</w:t>
      </w:r>
      <w:r>
        <w:rPr>
          <w:rFonts w:hint="default" w:ascii="Times New Roman" w:hAnsi="Times New Roman" w:cs="Times New Roman"/>
          <w:sz w:val="20"/>
          <w:szCs w:val="20"/>
          <w:lang w:val="en-US" w:eastAsia="ja-JP"/>
        </w:rPr>
        <w:t>n26-n78</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5.4.1</w:t>
      </w:r>
      <w:r>
        <w:rPr>
          <w:rFonts w:hint="default" w:ascii="Times New Roman" w:hAnsi="Times New Roman" w:cs="Times New Roman"/>
          <w:sz w:val="20"/>
          <w:szCs w:val="20"/>
          <w:lang w:eastAsia="zh-CN"/>
        </w:rPr>
        <w:tab/>
      </w:r>
      <w:r>
        <w:rPr>
          <w:rFonts w:hint="default" w:ascii="Times New Roman" w:hAnsi="Times New Roman" w:cs="Times New Roman"/>
          <w:sz w:val="20"/>
          <w:szCs w:val="20"/>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5.4.1.1</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5.4.1.2</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5.4.1.3</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5.4.1.4</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∆T</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and ∆R</w:t>
      </w:r>
      <w:r>
        <w:rPr>
          <w:rFonts w:hint="default" w:ascii="Times New Roman" w:hAnsi="Times New Roman" w:eastAsia="宋体" w:cs="Times New Roman"/>
          <w:sz w:val="20"/>
          <w:szCs w:val="20"/>
          <w:vertAlign w:val="subscript"/>
          <w:lang w:eastAsia="zh-CN"/>
        </w:rPr>
        <w:t>IB</w:t>
      </w:r>
      <w:r>
        <w:rPr>
          <w:rFonts w:hint="default" w:ascii="Times New Roman" w:hAnsi="Times New Roman" w:cs="Times New Roman"/>
          <w:sz w:val="20"/>
          <w:szCs w:val="20"/>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eastAsia="zh-CN"/>
        </w:rPr>
        <w:t>5.4.1.5</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_Toc12164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5.4</w:t>
      </w:r>
      <w:r>
        <w:rPr>
          <w:rFonts w:hint="default" w:ascii="Times New Roman" w:hAnsi="Times New Roman" w:cs="Times New Roman"/>
          <w:sz w:val="20"/>
          <w:szCs w:val="20"/>
        </w:rPr>
        <w:t>.1.6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Specific for 2 bands UL </w:t>
      </w:r>
      <w:r>
        <w:rPr>
          <w:rFonts w:hint="default" w:ascii="Times New Roman" w:hAnsi="Times New Roman" w:cs="Times New Roman"/>
          <w:sz w:val="20"/>
          <w:szCs w:val="20"/>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Maximum output power for </w:t>
      </w:r>
      <w:r>
        <w:rPr>
          <w:rFonts w:hint="default" w:ascii="Times New Roman" w:hAnsi="Times New Roman" w:cs="Times New Roman"/>
          <w:sz w:val="20"/>
          <w:szCs w:val="20"/>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t>5.4.2</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CA_</w:t>
      </w:r>
      <w:r>
        <w:rPr>
          <w:rFonts w:hint="default" w:ascii="Times New Roman" w:hAnsi="Times New Roman" w:cs="Times New Roman"/>
          <w:sz w:val="20"/>
          <w:szCs w:val="20"/>
          <w:highlight w:val="none"/>
          <w:lang w:val="en-US" w:eastAsia="ja-JP"/>
        </w:rPr>
        <w:t>n26-n77</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5.5.1</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5.5.1.1</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5.5.1.2</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5.5.1.3</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5.5.1.4</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∆T</w:t>
      </w:r>
      <w:r>
        <w:rPr>
          <w:rFonts w:hint="default" w:ascii="Times New Roman" w:hAnsi="Times New Roman" w:eastAsia="宋体"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and ∆R</w:t>
      </w:r>
      <w:r>
        <w:rPr>
          <w:rFonts w:hint="default" w:ascii="Times New Roman" w:hAnsi="Times New Roman" w:eastAsia="宋体"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_Toc24988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5.5.1.5</w:t>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highlight w:val="none"/>
          <w:lang w:eastAsia="zh-CN"/>
        </w:rPr>
        <w:t>5.5</w:t>
      </w:r>
      <w:r>
        <w:rPr>
          <w:rFonts w:hint="default" w:ascii="Times New Roman" w:hAnsi="Times New Roman" w:cs="Times New Roman"/>
          <w:sz w:val="20"/>
          <w:szCs w:val="20"/>
          <w:highlight w:val="none"/>
        </w:rPr>
        <w:t>.1.6</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5.5.2</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Specific for 2 bands UL </w:t>
      </w:r>
      <w:r>
        <w:rPr>
          <w:rFonts w:hint="default" w:ascii="Times New Roman" w:hAnsi="Times New Roman" w:cs="Times New Roman"/>
          <w:sz w:val="20"/>
          <w:szCs w:val="20"/>
          <w:highlight w:val="none"/>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 xml:space="preserve">Maximum output power for </w:t>
      </w:r>
      <w:r>
        <w:rPr>
          <w:rFonts w:hint="default" w:ascii="Times New Roman" w:hAnsi="Times New Roman" w:cs="Times New Roman"/>
          <w:sz w:val="20"/>
          <w:szCs w:val="20"/>
          <w:highlight w:val="none"/>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_Toc24354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2</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5.5.2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3</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CA_</w:t>
      </w:r>
      <w:r>
        <w:rPr>
          <w:rFonts w:hint="default" w:ascii="Times New Roman" w:hAnsi="Times New Roman" w:cs="Times New Roman"/>
          <w:sz w:val="20"/>
          <w:szCs w:val="20"/>
          <w:highlight w:val="none"/>
          <w:lang w:val="en-US" w:eastAsia="ja-JP"/>
        </w:rPr>
        <w:t>n70-n77</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5.6.1</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5.6.1.1</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5.6.1.2</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5.6.1.3</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5.6.1.4</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∆T</w:t>
      </w:r>
      <w:r>
        <w:rPr>
          <w:rFonts w:hint="default" w:ascii="Times New Roman" w:hAnsi="Times New Roman" w:eastAsia="宋体"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and ∆R</w:t>
      </w:r>
      <w:r>
        <w:rPr>
          <w:rFonts w:hint="default" w:ascii="Times New Roman" w:hAnsi="Times New Roman" w:eastAsia="宋体"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_Toc17587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5.6.1.5</w:t>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eastAsia="宋体" w:cs="Times New Roman"/>
          <w:sz w:val="20"/>
          <w:szCs w:val="20"/>
          <w:highlight w:val="none"/>
          <w:lang w:eastAsia="zh-CN"/>
        </w:rPr>
        <w:tab/>
      </w:r>
      <w:r>
        <w:rPr>
          <w:rFonts w:hint="default" w:ascii="Times New Roman" w:hAnsi="Times New Roman" w:eastAsia="宋体" w:cs="Times New Roman"/>
          <w:sz w:val="20"/>
          <w:szCs w:val="20"/>
          <w:highlight w:val="none"/>
          <w:lang w:eastAsia="zh-CN"/>
        </w:rPr>
        <w:t xml:space="preserve"> </w:t>
      </w:r>
      <w:r>
        <w:rPr>
          <w:rFonts w:hint="default" w:ascii="Times New Roman" w:hAnsi="Times New Roman" w:cs="Times New Roman"/>
          <w:sz w:val="20"/>
          <w:szCs w:val="20"/>
          <w:highlight w:val="none"/>
          <w:lang w:eastAsia="zh-CN"/>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eastAsia="宋体" w:cs="Times New Roman"/>
          <w:sz w:val="20"/>
          <w:szCs w:val="20"/>
          <w:highlight w:val="none"/>
          <w:lang w:eastAsia="zh-CN"/>
        </w:rPr>
        <w:t>5.6</w:t>
      </w:r>
      <w:r>
        <w:rPr>
          <w:rFonts w:hint="default" w:ascii="Times New Roman" w:hAnsi="Times New Roman" w:cs="Times New Roman"/>
          <w:sz w:val="20"/>
          <w:szCs w:val="20"/>
          <w:highlight w:val="none"/>
        </w:rPr>
        <w:t>.1.6</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5.6.2</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Specific for 2 bands UL </w:t>
      </w:r>
      <w:r>
        <w:rPr>
          <w:rFonts w:hint="default" w:ascii="Times New Roman" w:hAnsi="Times New Roman" w:cs="Times New Roman"/>
          <w:sz w:val="20"/>
          <w:szCs w:val="20"/>
          <w:highlight w:val="none"/>
          <w:lang w:eastAsia="zh-CN"/>
        </w:rPr>
        <w:t>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 xml:space="preserve">Maximum output power for </w:t>
      </w:r>
      <w:r>
        <w:rPr>
          <w:rFonts w:hint="default" w:ascii="Times New Roman" w:hAnsi="Times New Roman" w:cs="Times New Roman"/>
          <w:sz w:val="20"/>
          <w:szCs w:val="20"/>
          <w:highlight w:val="none"/>
          <w:lang w:val="en-US" w:eastAsia="zh-CN"/>
        </w:rPr>
        <w:t>inter-band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_Toc16924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2</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_Toc8251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val="en-US" w:eastAsia="zh-CN"/>
        </w:rPr>
        <w:t>5.6.2</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3</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_Toc4967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5.8.</w:t>
      </w:r>
      <w:r>
        <w:rPr>
          <w:rFonts w:hint="default" w:ascii="Times New Roman" w:hAnsi="Times New Roman" w:cs="Times New Roman"/>
          <w:sz w:val="20"/>
          <w:szCs w:val="20"/>
          <w:highlight w:val="none"/>
          <w:lang w:val="en-US" w:eastAsia="zh-CN"/>
        </w:rPr>
        <w:t>1.4</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∆T</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and ∆R</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5.8.</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5</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_Toc6117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5.8.</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6</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_Toc11870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5.9.</w:t>
      </w:r>
      <w:r>
        <w:rPr>
          <w:rFonts w:hint="default" w:ascii="Times New Roman" w:hAnsi="Times New Roman" w:cs="Times New Roman"/>
          <w:sz w:val="20"/>
          <w:szCs w:val="20"/>
          <w:highlight w:val="none"/>
          <w:lang w:val="en-US" w:eastAsia="zh-CN"/>
        </w:rPr>
        <w:t>1.4</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∆T</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and ∆R</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5.9.</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5</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5.9.</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6</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_Toc24692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5.10.</w:t>
      </w:r>
      <w:r>
        <w:rPr>
          <w:rFonts w:hint="default" w:ascii="Times New Roman" w:hAnsi="Times New Roman" w:cs="Times New Roman"/>
          <w:sz w:val="20"/>
          <w:szCs w:val="20"/>
          <w:highlight w:val="none"/>
          <w:lang w:val="en-US" w:eastAsia="zh-CN"/>
        </w:rPr>
        <w:t>1.4</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∆T</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and ∆R</w:t>
      </w:r>
      <w:r>
        <w:rPr>
          <w:rFonts w:hint="default" w:ascii="Times New Roman" w:hAnsi="Times New Roman" w:cs="Times New Roman"/>
          <w:sz w:val="20"/>
          <w:szCs w:val="20"/>
          <w:highlight w:val="none"/>
          <w:vertAlign w:val="subscript"/>
          <w:lang w:eastAsia="zh-CN"/>
        </w:rPr>
        <w:t>IB</w:t>
      </w:r>
      <w:r>
        <w:rPr>
          <w:rFonts w:hint="default" w:ascii="Times New Roman" w:hAnsi="Times New Roman" w:cs="Times New Roman"/>
          <w:sz w:val="20"/>
          <w:szCs w:val="20"/>
          <w:highlight w:val="none"/>
          <w:lang w:eastAsia="zh-CN"/>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5.10.</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5</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  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5.10.</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val="en-US" w:eastAsia="zh-CN"/>
        </w:rPr>
        <w:t>6</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val="en-US" w:eastAsia="zh-CN"/>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_Toc30870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eastAsia="zh-TW"/>
        </w:rPr>
        <w:t>CA_n75-n78</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_Toc21543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.1.2</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.1.3</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.1.4</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and ∆R</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_Toc21856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.1.5</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5.11</w:t>
      </w:r>
      <w:r>
        <w:rPr>
          <w:rFonts w:hint="default" w:ascii="Times New Roman" w:hAnsi="Times New Roman" w:cs="Times New Roman"/>
          <w:sz w:val="20"/>
          <w:szCs w:val="20"/>
          <w:highlight w:val="none"/>
        </w:rPr>
        <w:t>.1.6</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_Toc16485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eastAsia="zh-TW"/>
        </w:rPr>
        <w:t>CA_n28-n75</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_Toc4932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_Toc8177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_Toc13309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.1.2</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_Toc11217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.1.3</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_Toc16863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.1.4</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and ∆R</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_Toc31432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.1.5</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5.12</w:t>
      </w:r>
      <w:r>
        <w:rPr>
          <w:rFonts w:hint="default" w:ascii="Times New Roman" w:hAnsi="Times New Roman" w:cs="Times New Roman"/>
          <w:sz w:val="20"/>
          <w:szCs w:val="20"/>
          <w:highlight w:val="none"/>
        </w:rPr>
        <w:t>.1.6</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_Toc7924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eastAsia="zh-TW"/>
        </w:rPr>
        <w:t>CA_n1-n75</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Common for 1 band UL and 2 bands UL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.1.1</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Operating bands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.1.2</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Channel bandwidths per operating band for CA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.1.3</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UE 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.1.4</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and ∆R</w:t>
      </w:r>
      <w:r>
        <w:rPr>
          <w:rFonts w:hint="default" w:ascii="Times New Roman" w:hAnsi="Times New Roman" w:cs="Times New Roman"/>
          <w:sz w:val="20"/>
          <w:szCs w:val="20"/>
          <w:highlight w:val="none"/>
          <w:vertAlign w:val="subscript"/>
        </w:rPr>
        <w:t>IB</w:t>
      </w:r>
      <w:r>
        <w:rPr>
          <w:rFonts w:hint="default" w:ascii="Times New Roman" w:hAnsi="Times New Roman" w:cs="Times New Roman"/>
          <w:sz w:val="20"/>
          <w:szCs w:val="20"/>
          <w:highlight w:val="none"/>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.1.5</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7"/>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highlight w:val="none"/>
          <w:lang w:eastAsia="zh-CN"/>
        </w:rPr>
        <w:t>5.13</w:t>
      </w:r>
      <w:r>
        <w:rPr>
          <w:rFonts w:hint="default" w:ascii="Times New Roman" w:hAnsi="Times New Roman" w:cs="Times New Roman"/>
          <w:sz w:val="20"/>
          <w:szCs w:val="20"/>
          <w:highlight w:val="none"/>
        </w:rPr>
        <w:t>.1.6</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OOB blocking exception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_Toc6032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Both bands within FR2 Carrier Aggregation</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_Toc31343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Dual Connectivity</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_Toc24942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lang w:eastAsia="zh-CN"/>
        </w:rPr>
        <w:t>x</w:t>
      </w:r>
      <w:r>
        <w:rPr>
          <w:rFonts w:hint="default" w:ascii="Times New Roman" w:hAnsi="Times New Roman" w:cs="Times New Roman"/>
          <w:sz w:val="20"/>
          <w:szCs w:val="20"/>
        </w:rPr>
        <w:tab/>
      </w:r>
      <w:r>
        <w:rPr>
          <w:rFonts w:hint="default" w:ascii="Times New Roman" w:hAnsi="Times New Roman" w:cs="Times New Roman"/>
          <w:sz w:val="20"/>
          <w:szCs w:val="20"/>
        </w:rPr>
        <w:t>DC_nX-nY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_Toc21388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7.x.1</w:t>
      </w:r>
      <w:r>
        <w:rPr>
          <w:rFonts w:hint="default" w:ascii="Times New Roman" w:hAnsi="Times New Roman" w:cs="Times New Roman"/>
          <w:sz w:val="20"/>
          <w:szCs w:val="20"/>
        </w:rPr>
        <w:tab/>
      </w:r>
      <w:r>
        <w:rPr>
          <w:rFonts w:hint="default" w:ascii="Times New Roman" w:hAnsi="Times New Roman" w:cs="Times New Roman"/>
          <w:sz w:val="20"/>
          <w:szCs w:val="20"/>
          <w:lang w:eastAsia="zh-CN"/>
        </w:rPr>
        <w:t>Configurations for DC_</w:t>
      </w:r>
      <w:r>
        <w:rPr>
          <w:rFonts w:hint="default" w:ascii="Times New Roman" w:hAnsi="Times New Roman" w:cs="Times New Roman"/>
          <w:sz w:val="20"/>
          <w:szCs w:val="20"/>
          <w:lang w:val="en-US" w:eastAsia="zh-CN"/>
        </w:rPr>
        <w:t>nX-nY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8"/>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7.x.2</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M</w:t>
      </w:r>
      <w:r>
        <w:rPr>
          <w:rFonts w:hint="default" w:ascii="Times New Roman" w:hAnsi="Times New Roman" w:cs="Times New Roman"/>
          <w:sz w:val="20"/>
          <w:szCs w:val="20"/>
        </w:rPr>
        <w:t>aximum output power for NR-DC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_Toc6468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53"/>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rPr>
        <w:t>Annex &lt;X&gt; (informative):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_Toc20234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r>
        <w:rPr>
          <w:sz w:val="22"/>
        </w:rPr>
        <w:fldChar w:fldCharType="end"/>
      </w:r>
    </w:p>
    <w:p>
      <w:pPr>
        <w:pStyle w:val="128"/>
      </w:pPr>
      <w:r>
        <w:br w:type="page"/>
      </w:r>
    </w:p>
    <w:p>
      <w:pPr>
        <w:pStyle w:val="3"/>
      </w:pPr>
      <w:bookmarkStart w:id="17" w:name="foreword"/>
      <w:bookmarkEnd w:id="17"/>
      <w:bookmarkStart w:id="18" w:name="_Toc28982"/>
      <w:bookmarkStart w:id="19" w:name="_Toc109047226"/>
      <w:bookmarkStart w:id="20" w:name="_Toc11326"/>
      <w:r>
        <w:t>Foreword</w:t>
      </w:r>
      <w:bookmarkEnd w:id="18"/>
      <w:bookmarkEnd w:id="19"/>
      <w:bookmarkEnd w:id="20"/>
    </w:p>
    <w:p>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2" w:name="introduction"/>
      <w:bookmarkEnd w:id="22"/>
      <w:r>
        <w:br w:type="page"/>
      </w:r>
      <w:bookmarkStart w:id="23" w:name="scope"/>
      <w:bookmarkEnd w:id="23"/>
      <w:bookmarkStart w:id="24" w:name="_Toc20687"/>
      <w:bookmarkStart w:id="25" w:name="_Toc109047227"/>
      <w:bookmarkStart w:id="26" w:name="_Toc24654"/>
      <w:r>
        <w:t>1</w:t>
      </w:r>
      <w:r>
        <w:tab/>
      </w:r>
      <w:r>
        <w:t>Scope</w:t>
      </w:r>
      <w:bookmarkEnd w:id="24"/>
      <w:bookmarkEnd w:id="25"/>
      <w:bookmarkEnd w:id="26"/>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7" w:name="references"/>
      <w:bookmarkEnd w:id="27"/>
      <w:bookmarkStart w:id="28" w:name="_Toc109047228"/>
      <w:bookmarkStart w:id="29" w:name="_Toc669"/>
      <w:bookmarkStart w:id="30" w:name="_Toc12030"/>
      <w:r>
        <w:t>2</w:t>
      </w:r>
      <w:r>
        <w:tab/>
      </w:r>
      <w:r>
        <w:t>References</w:t>
      </w:r>
      <w:bookmarkEnd w:id="28"/>
      <w:bookmarkEnd w:id="29"/>
      <w:bookmarkEnd w:id="30"/>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1" w:name="definitions"/>
      <w:bookmarkEnd w:id="31"/>
      <w:bookmarkStart w:id="32" w:name="_Toc109047229"/>
      <w:bookmarkStart w:id="33" w:name="_Toc3837"/>
      <w:bookmarkStart w:id="34" w:name="_Toc30176"/>
      <w:r>
        <w:t>3</w:t>
      </w:r>
      <w:r>
        <w:tab/>
      </w:r>
      <w:r>
        <w:t>Definitions of terms, symbols and abbreviations</w:t>
      </w:r>
      <w:bookmarkEnd w:id="32"/>
      <w:bookmarkEnd w:id="33"/>
      <w:bookmarkEnd w:id="34"/>
    </w:p>
    <w:p>
      <w:pPr>
        <w:pStyle w:val="4"/>
      </w:pPr>
      <w:bookmarkStart w:id="35" w:name="_Toc21176"/>
      <w:bookmarkStart w:id="36" w:name="_Toc9424"/>
      <w:bookmarkStart w:id="37" w:name="_Toc109047230"/>
      <w:r>
        <w:t>3.1</w:t>
      </w:r>
      <w:r>
        <w:tab/>
      </w:r>
      <w:r>
        <w:t>Terms</w:t>
      </w:r>
      <w:bookmarkEnd w:id="35"/>
      <w:bookmarkEnd w:id="36"/>
      <w:bookmarkEnd w:id="37"/>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38" w:name="_Toc109047231"/>
      <w:bookmarkStart w:id="39" w:name="_Toc2236"/>
      <w:bookmarkStart w:id="40" w:name="_Toc4502"/>
      <w:r>
        <w:t>3.2</w:t>
      </w:r>
      <w:r>
        <w:tab/>
      </w:r>
      <w:r>
        <w:t>Symbols</w:t>
      </w:r>
      <w:bookmarkEnd w:id="38"/>
      <w:bookmarkEnd w:id="39"/>
      <w:bookmarkEnd w:id="40"/>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41" w:name="_Toc28604"/>
      <w:bookmarkStart w:id="42" w:name="_Toc109047232"/>
      <w:bookmarkStart w:id="43" w:name="_Toc4470"/>
      <w:r>
        <w:t>3.3</w:t>
      </w:r>
      <w:r>
        <w:tab/>
      </w:r>
      <w:r>
        <w:t>Abbreviations</w:t>
      </w:r>
      <w:bookmarkEnd w:id="41"/>
      <w:bookmarkEnd w:id="42"/>
      <w:bookmarkEnd w:id="4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44" w:name="clause4"/>
      <w:bookmarkEnd w:id="44"/>
      <w:bookmarkStart w:id="45" w:name="_Toc3185"/>
      <w:bookmarkStart w:id="46" w:name="_Toc4998"/>
      <w:bookmarkStart w:id="47" w:name="_Toc109047233"/>
      <w:r>
        <w:t>4</w:t>
      </w:r>
      <w:r>
        <w:tab/>
      </w:r>
      <w:r>
        <w:t>Background</w:t>
      </w:r>
      <w:bookmarkEnd w:id="45"/>
      <w:bookmarkEnd w:id="46"/>
      <w:bookmarkEnd w:id="47"/>
    </w:p>
    <w:p>
      <w:pPr>
        <w:pStyle w:val="4"/>
      </w:pPr>
      <w:bookmarkStart w:id="48" w:name="_Toc109047234"/>
      <w:bookmarkStart w:id="49" w:name="_Toc1052"/>
      <w:bookmarkStart w:id="50" w:name="_Toc501"/>
      <w:r>
        <w:t>4.1</w:t>
      </w:r>
      <w:r>
        <w:tab/>
      </w:r>
      <w:r>
        <w:t>Introduction</w:t>
      </w:r>
      <w:bookmarkEnd w:id="48"/>
      <w:bookmarkEnd w:id="49"/>
      <w:bookmarkEnd w:id="50"/>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51" w:name="_Toc109047235"/>
      <w:bookmarkStart w:id="52" w:name="_Toc6643"/>
      <w:bookmarkStart w:id="53" w:name="_Toc15535"/>
      <w:r>
        <w:t>4.2</w:t>
      </w:r>
      <w:r>
        <w:tab/>
      </w:r>
      <w:r>
        <w:t>TR Maintenance</w:t>
      </w:r>
      <w:bookmarkEnd w:id="51"/>
      <w:bookmarkEnd w:id="52"/>
      <w:bookmarkEnd w:id="5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54" w:name="OLE_LINK15"/>
      <w:r>
        <w:rPr>
          <w:rFonts w:hint="eastAsia" w:eastAsia="Times New Roman"/>
          <w:lang w:eastAsia="en-GB"/>
        </w:rPr>
        <w:t>for the following cases</w:t>
      </w:r>
      <w:bookmarkEnd w:id="5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5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5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56" w:name="_Toc32219"/>
      <w:bookmarkStart w:id="57" w:name="_Toc32"/>
      <w:bookmarkStart w:id="58" w:name="_Toc109047236"/>
      <w:r>
        <w:t>5</w:t>
      </w:r>
      <w:r>
        <w:tab/>
      </w:r>
      <w:r>
        <w:rPr>
          <w:rFonts w:cs="Arial"/>
          <w:lang w:val="en-US" w:eastAsia="zh-CN"/>
        </w:rPr>
        <w:t>Both bands within FR1 Carrier Aggregation</w:t>
      </w:r>
      <w:r>
        <w:rPr>
          <w:rFonts w:cs="Arial"/>
        </w:rPr>
        <w:t>: Specific Band Combination Part</w:t>
      </w:r>
      <w:bookmarkEnd w:id="56"/>
      <w:bookmarkEnd w:id="57"/>
      <w:bookmarkEnd w:id="58"/>
    </w:p>
    <w:p>
      <w:pPr>
        <w:pStyle w:val="4"/>
        <w:bidi w:val="0"/>
        <w:outlineLvl w:val="0"/>
      </w:pPr>
      <w:bookmarkStart w:id="59" w:name="_Toc19978"/>
      <w:bookmarkStart w:id="60" w:name="_Toc109047237"/>
      <w:bookmarkStart w:id="61" w:name="_Toc2528"/>
      <w:r>
        <w:t>5.</w:t>
      </w:r>
      <w:r>
        <w:rPr>
          <w:rFonts w:hint="eastAsia"/>
          <w:lang w:eastAsia="zh-CN"/>
        </w:rPr>
        <w:t>x</w:t>
      </w:r>
      <w:r>
        <w:tab/>
      </w:r>
      <w:r>
        <w:t>CA_nX-nY</w:t>
      </w:r>
      <w:bookmarkEnd w:id="59"/>
      <w:bookmarkEnd w:id="60"/>
      <w:bookmarkEnd w:id="61"/>
    </w:p>
    <w:p>
      <w:pPr>
        <w:pStyle w:val="5"/>
        <w:rPr>
          <w:rFonts w:cs="Arial"/>
          <w:szCs w:val="28"/>
          <w:lang w:val="en-US" w:eastAsia="zh-CN"/>
        </w:rPr>
      </w:pPr>
      <w:bookmarkStart w:id="62" w:name="_Toc76509005"/>
      <w:bookmarkStart w:id="63" w:name="_Toc61367241"/>
      <w:bookmarkStart w:id="64" w:name="_Toc29801673"/>
      <w:bookmarkStart w:id="65" w:name="_Toc45888601"/>
      <w:bookmarkStart w:id="66" w:name="_Toc84404814"/>
      <w:bookmarkStart w:id="67" w:name="_Toc69083977"/>
      <w:bookmarkStart w:id="68" w:name="_Toc84413423"/>
      <w:bookmarkStart w:id="69" w:name="_Toc36107464"/>
      <w:bookmarkStart w:id="70" w:name="_Toc37251223"/>
      <w:bookmarkStart w:id="71" w:name="_Toc83580305"/>
      <w:bookmarkStart w:id="72" w:name="_Toc76717995"/>
      <w:bookmarkStart w:id="73" w:name="_Toc75466983"/>
      <w:bookmarkStart w:id="74" w:name="_Toc61372624"/>
      <w:bookmarkStart w:id="75" w:name="_Toc45888002"/>
      <w:bookmarkStart w:id="76" w:name="_Toc68230564"/>
      <w:bookmarkStart w:id="77" w:name="_Toc29802097"/>
      <w:bookmarkStart w:id="78" w:name="_Toc29802722"/>
      <w:bookmarkStart w:id="79" w:name="_Toc9110"/>
      <w:bookmarkStart w:id="80" w:name="_Toc109047238"/>
      <w:bookmarkStart w:id="81" w:name="_Toc25908"/>
      <w:r>
        <w:t>5.x.1</w:t>
      </w:r>
      <w:r>
        <w:tab/>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cs="Arial"/>
          <w:szCs w:val="28"/>
          <w:lang w:val="en-US" w:eastAsia="zh-CN"/>
        </w:rPr>
        <w:t>Common for 1 band UL and 2 bands UL CA</w:t>
      </w:r>
      <w:bookmarkEnd w:id="79"/>
      <w:bookmarkEnd w:id="80"/>
      <w:bookmarkEnd w:id="81"/>
    </w:p>
    <w:p>
      <w:pPr>
        <w:pStyle w:val="6"/>
      </w:pPr>
      <w:bookmarkStart w:id="82" w:name="_Toc69083979"/>
      <w:bookmarkStart w:id="83" w:name="_Toc61367243"/>
      <w:bookmarkStart w:id="84" w:name="_Toc45888004"/>
      <w:bookmarkStart w:id="85" w:name="_Toc84413425"/>
      <w:bookmarkStart w:id="86" w:name="_Toc76717997"/>
      <w:bookmarkStart w:id="87" w:name="_Toc61372626"/>
      <w:bookmarkStart w:id="88" w:name="_Toc45888603"/>
      <w:bookmarkStart w:id="89" w:name="_Toc84404816"/>
      <w:bookmarkStart w:id="90" w:name="_Toc83580307"/>
      <w:bookmarkStart w:id="91" w:name="_Toc75466985"/>
      <w:bookmarkStart w:id="92" w:name="_Toc76509007"/>
      <w:bookmarkStart w:id="93" w:name="_Toc68230566"/>
      <w:bookmarkStart w:id="94" w:name="_Toc109047239"/>
      <w:bookmarkStart w:id="95" w:name="_Toc22527"/>
      <w:bookmarkStart w:id="96" w:name="_Toc22080"/>
      <w:r>
        <w:t>5.x.1.1</w:t>
      </w:r>
      <w:r>
        <w:tab/>
      </w:r>
      <w:bookmarkEnd w:id="82"/>
      <w:bookmarkEnd w:id="83"/>
      <w:bookmarkEnd w:id="84"/>
      <w:bookmarkEnd w:id="85"/>
      <w:bookmarkEnd w:id="86"/>
      <w:bookmarkEnd w:id="87"/>
      <w:bookmarkEnd w:id="88"/>
      <w:bookmarkEnd w:id="89"/>
      <w:bookmarkEnd w:id="90"/>
      <w:bookmarkEnd w:id="91"/>
      <w:bookmarkEnd w:id="92"/>
      <w:bookmarkEnd w:id="93"/>
      <w:bookmarkStart w:id="97" w:name="OLE_LINK19"/>
      <w:r>
        <w:rPr>
          <w:rFonts w:cs="Arial"/>
          <w:lang w:eastAsia="zh-CN"/>
        </w:rPr>
        <w:t>Operating b</w:t>
      </w:r>
      <w:bookmarkEnd w:id="97"/>
      <w:r>
        <w:rPr>
          <w:rFonts w:cs="Arial"/>
          <w:lang w:eastAsia="zh-CN"/>
        </w:rPr>
        <w:t>ands for CA</w:t>
      </w:r>
      <w:bookmarkEnd w:id="94"/>
      <w:bookmarkEnd w:id="95"/>
      <w:bookmarkEnd w:id="96"/>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98"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98"/>
    </w:tbl>
    <w:p>
      <w:pPr>
        <w:rPr>
          <w:lang w:eastAsia="zh-CN"/>
        </w:rPr>
      </w:pPr>
    </w:p>
    <w:p>
      <w:pPr>
        <w:pStyle w:val="6"/>
      </w:pPr>
      <w:bookmarkStart w:id="99" w:name="_Toc13938"/>
      <w:bookmarkStart w:id="100" w:name="_Toc723"/>
      <w:bookmarkStart w:id="101" w:name="_Toc109047240"/>
      <w:r>
        <w:t>5.x.1.2</w:t>
      </w:r>
      <w:r>
        <w:tab/>
      </w:r>
      <w:r>
        <w:rPr>
          <w:rFonts w:cs="Arial"/>
          <w:lang w:eastAsia="zh-CN"/>
        </w:rPr>
        <w:t>Channel bandwidths per operating band for CA</w:t>
      </w:r>
      <w:bookmarkEnd w:id="99"/>
      <w:bookmarkEnd w:id="100"/>
      <w:bookmarkEnd w:id="101"/>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02"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02"/>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03" w:name="_Toc109047241"/>
      <w:bookmarkStart w:id="104" w:name="_Toc1055"/>
      <w:bookmarkStart w:id="105" w:name="_Toc14094"/>
      <w:r>
        <w:t>5.x.1.3</w:t>
      </w:r>
      <w:r>
        <w:tab/>
      </w:r>
      <w:r>
        <w:rPr>
          <w:rFonts w:cs="Arial"/>
          <w:lang w:eastAsia="zh-CN"/>
        </w:rPr>
        <w:t>UE co-existence studies</w:t>
      </w:r>
      <w:bookmarkEnd w:id="103"/>
      <w:bookmarkEnd w:id="104"/>
      <w:bookmarkEnd w:id="105"/>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0"/>
      </w:pPr>
      <w:bookmarkStart w:id="106" w:name="_Toc24598"/>
      <w:bookmarkStart w:id="107" w:name="_Toc109047242"/>
      <w:bookmarkStart w:id="108" w:name="_Toc11540"/>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06"/>
      <w:bookmarkEnd w:id="107"/>
      <w:bookmarkEnd w:id="108"/>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CA_nX-nY</w:t>
            </w:r>
          </w:p>
        </w:tc>
        <w:tc>
          <w:tcPr>
            <w:tcW w:w="2952" w:type="dxa"/>
            <w:vAlign w:val="center"/>
          </w:tcPr>
          <w:p>
            <w:pPr>
              <w:pStyle w:val="104"/>
              <w:spacing w:line="260" w:lineRule="auto"/>
              <w:rPr>
                <w:lang w:val="en-US" w:eastAsia="zh-CN"/>
              </w:rPr>
            </w:pPr>
          </w:p>
        </w:tc>
        <w:tc>
          <w:tcPr>
            <w:tcW w:w="2952" w:type="dxa"/>
            <w:vAlign w:val="center"/>
          </w:tcPr>
          <w:p>
            <w:pPr>
              <w:pStyle w:val="104"/>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kern w:val="0"/>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kern w:val="0"/>
                <w:sz w:val="18"/>
                <w:szCs w:val="21"/>
                <w:vertAlign w:val="subscript"/>
                <w:lang w:eastAsia="ja-JP"/>
              </w:rPr>
              <w:t>IB,c</w:t>
            </w:r>
            <w:r>
              <w:rPr>
                <w:rFonts w:ascii="Arial" w:hAnsi="Arial"/>
                <w:kern w:val="0"/>
                <w:sz w:val="18"/>
                <w:szCs w:val="21"/>
                <w:lang w:eastAsia="ja-JP"/>
              </w:rPr>
              <w:t xml:space="preserve"> = 0.</w:t>
            </w:r>
          </w:p>
          <w:p>
            <w:pPr>
              <w:pStyle w:val="117"/>
              <w:overflowPunct/>
              <w:autoSpaceDE/>
              <w:autoSpaceDN/>
              <w:adjustRightInd/>
              <w:spacing w:line="260" w:lineRule="auto"/>
              <w:textAlignment w:val="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keepNext/>
              <w:keepLines/>
              <w:pageBreakBefore w:val="0"/>
              <w:widowControl/>
              <w:kinsoku/>
              <w:wordWrap/>
              <w:overflowPunct/>
              <w:topLinePunct w:val="0"/>
              <w:autoSpaceDE/>
              <w:autoSpaceDN/>
              <w:bidi w:val="0"/>
              <w:adjustRightInd/>
              <w:snapToGrid/>
              <w:textAlignment w:val="auto"/>
              <w:outlineLvl w:val="9"/>
            </w:pPr>
            <w:bookmarkStart w:id="109" w:name="_Toc109047243"/>
            <w:bookmarkStart w:id="110" w:name="_Toc21779"/>
            <w:r>
              <w:t>Inter-band CA combination</w:t>
            </w: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keepNext/>
              <w:keepLines/>
              <w:pageBreakBefore w:val="0"/>
              <w:widowControl/>
              <w:kinsoku/>
              <w:wordWrap/>
              <w:overflowPunct/>
              <w:topLinePunct w:val="0"/>
              <w:autoSpaceDE/>
              <w:autoSpaceDN/>
              <w:bidi w:val="0"/>
              <w:adjustRightInd/>
              <w:snapToGrid/>
              <w:textAlignment w:val="auto"/>
              <w:outlineLvl w:val="9"/>
            </w:pPr>
          </w:p>
        </w:tc>
        <w:tc>
          <w:tcPr>
            <w:tcW w:w="5904" w:type="dxa"/>
            <w:gridSpan w:val="2"/>
          </w:tcPr>
          <w:p>
            <w:pPr>
              <w:pStyle w:val="103"/>
              <w:keepNext/>
              <w:keepLines/>
              <w:pageBreakBefore w:val="0"/>
              <w:widowControl/>
              <w:kinsoku/>
              <w:wordWrap/>
              <w:overflowPunct/>
              <w:topLinePunct w:val="0"/>
              <w:autoSpaceDE/>
              <w:autoSpaceDN/>
              <w:bidi w:val="0"/>
              <w:adjustRightInd/>
              <w:snapToGrid/>
              <w:textAlignment w:val="auto"/>
              <w:outlineLvl w:val="9"/>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keepNext/>
              <w:keepLines/>
              <w:pageBreakBefore w:val="0"/>
              <w:widowControl/>
              <w:kinsoku/>
              <w:wordWrap/>
              <w:overflowPunct/>
              <w:topLinePunct w:val="0"/>
              <w:autoSpaceDE/>
              <w:autoSpaceDN/>
              <w:bidi w:val="0"/>
              <w:adjustRightInd/>
              <w:snapToGrid/>
              <w:textAlignment w:val="auto"/>
              <w:outlineLvl w:val="9"/>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c>
          <w:tcPr>
            <w:tcW w:w="2952" w:type="dxa"/>
          </w:tcPr>
          <w:p>
            <w:pPr>
              <w:pStyle w:val="104"/>
              <w:keepNext/>
              <w:keepLines/>
              <w:pageBreakBefore w:val="0"/>
              <w:widowControl/>
              <w:kinsoku/>
              <w:wordWrap/>
              <w:overflowPunct/>
              <w:topLinePunct w:val="0"/>
              <w:autoSpaceDE/>
              <w:autoSpaceDN/>
              <w:bidi w:val="0"/>
              <w:adjustRightInd/>
              <w:snapToGrid/>
              <w:textAlignment w:val="auto"/>
              <w:outlineLvl w:val="9"/>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keepNext/>
              <w:keepLines/>
              <w:pageBreakBefore w:val="0"/>
              <w:widowControl/>
              <w:kinsoku/>
              <w:wordWrap/>
              <w:overflowPunct/>
              <w:topLinePunct w:val="0"/>
              <w:autoSpaceDE/>
              <w:autoSpaceDN/>
              <w:bidi w:val="0"/>
              <w:adjustRightInd/>
              <w:snapToGrid/>
              <w:textAlignment w:val="auto"/>
              <w:outlineLvl w:val="9"/>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ascii="Arial" w:hAnsi="Arial" w:cs="Arial"/>
                <w:szCs w:val="21"/>
                <w:lang w:eastAsia="zh-CN"/>
              </w:rPr>
              <w:t xml:space="preserve"> “-” denotes ΔR</w:t>
            </w:r>
            <w:r>
              <w:rPr>
                <w:rFonts w:ascii="Arial" w:hAnsi="Arial" w:cs="Arial"/>
                <w:bCs w:val="0"/>
                <w:szCs w:val="21"/>
                <w:vertAlign w:val="subscript"/>
                <w:lang w:eastAsia="zh-CN"/>
              </w:rPr>
              <w:t>IB,c</w:t>
            </w:r>
            <w:r>
              <w:rPr>
                <w:rFonts w:ascii="Arial" w:hAnsi="Arial" w:cs="Arial"/>
                <w:szCs w:val="21"/>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eastAsiaTheme="minorEastAsia" w:cstheme="minorHAnsi"/>
                <w:szCs w:val="18"/>
                <w:lang w:eastAsia="en-US"/>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
      <w:pPr>
        <w:pStyle w:val="6"/>
        <w:rPr>
          <w:rFonts w:cs="Arial"/>
          <w:szCs w:val="22"/>
          <w:lang w:val="en-US" w:eastAsia="zh-CN"/>
        </w:rPr>
      </w:pPr>
      <w:bookmarkStart w:id="111" w:name="_Toc30997"/>
      <w:r>
        <w:t>5.x.1.5</w:t>
      </w:r>
      <w:r>
        <w:tab/>
      </w:r>
      <w:r>
        <w:rPr>
          <w:rFonts w:cs="Arial"/>
          <w:szCs w:val="22"/>
          <w:lang w:val="en-US" w:eastAsia="zh-CN"/>
        </w:rPr>
        <w:t>REFSENS requirements</w:t>
      </w:r>
      <w:bookmarkEnd w:id="109"/>
      <w:bookmarkEnd w:id="110"/>
      <w:bookmarkEnd w:id="111"/>
    </w:p>
    <w:p>
      <w:pPr>
        <w:pStyle w:val="111"/>
        <w:overflowPunct w:val="0"/>
        <w:autoSpaceDE w:val="0"/>
        <w:autoSpaceDN w:val="0"/>
        <w:adjustRightInd w:val="0"/>
        <w:ind w:left="284" w:firstLine="0"/>
        <w:textAlignment w:val="baseline"/>
        <w:rPr>
          <w:rFonts w:eastAsia="Times New Roman"/>
          <w:lang w:eastAsia="en-GB"/>
        </w:rPr>
      </w:pPr>
      <w:bookmarkStart w:id="112" w:name="OLE_LINK13"/>
      <w:bookmarkStart w:id="113" w:name="OLE_LINK17"/>
      <w:bookmarkStart w:id="114" w:name="OLE_LINK7"/>
      <w:r>
        <w:rPr>
          <w:rFonts w:eastAsia="Times New Roman"/>
          <w:lang w:eastAsia="en-GB"/>
        </w:rPr>
        <w:t>Editor's note</w:t>
      </w:r>
      <w:bookmarkEnd w:id="112"/>
      <w:r>
        <w:rPr>
          <w:rFonts w:hint="eastAsia" w:eastAsia="Times New Roman"/>
          <w:lang w:eastAsia="en-GB"/>
        </w:rPr>
        <w:t xml:space="preserve"> 1</w:t>
      </w:r>
      <w:r>
        <w:rPr>
          <w:rFonts w:eastAsia="Times New Roman"/>
          <w:lang w:eastAsia="en-GB"/>
        </w:rPr>
        <w:t>:</w:t>
      </w:r>
      <w:bookmarkEnd w:id="113"/>
      <w:r>
        <w:rPr>
          <w:rFonts w:eastAsia="Times New Roman"/>
          <w:lang w:eastAsia="en-GB"/>
        </w:rPr>
        <w:t xml:space="preserve"> </w:t>
      </w:r>
      <w:bookmarkEnd w:id="114"/>
      <w:r>
        <w:rPr>
          <w:rFonts w:eastAsia="Times New Roman"/>
          <w:lang w:eastAsia="en-GB"/>
        </w:rPr>
        <w:t xml:space="preserve">Text will be added if </w:t>
      </w:r>
      <w:bookmarkStart w:id="115" w:name="OLE_LINK10"/>
      <w:r>
        <w:rPr>
          <w:rFonts w:eastAsia="Times New Roman"/>
          <w:lang w:eastAsia="en-GB"/>
        </w:rPr>
        <w:t xml:space="preserve">harmonics </w:t>
      </w:r>
      <w:bookmarkEnd w:id="115"/>
      <w:bookmarkStart w:id="116" w:name="OLE_LINK11"/>
      <w:r>
        <w:rPr>
          <w:rFonts w:eastAsia="Times New Roman"/>
          <w:lang w:eastAsia="en-GB"/>
        </w:rPr>
        <w:t>and/or harmonic mixing</w:t>
      </w:r>
      <w:r>
        <w:rPr>
          <w:rFonts w:hint="eastAsia" w:eastAsia="Times New Roman"/>
          <w:lang w:eastAsia="en-GB"/>
        </w:rPr>
        <w:t>, cross band isolation</w:t>
      </w:r>
      <w:bookmarkEnd w:id="116"/>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17"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17"/>
      <w:r>
        <w:rPr>
          <w:rFonts w:hint="eastAsia" w:eastAsia="宋体"/>
          <w:lang w:val="en-US" w:eastAsia="zh-CN"/>
        </w:rPr>
        <w:t>, Table 7.3A.6-1 for harmonics, harmonic mixing and cross band isolation, respectively.</w:t>
      </w:r>
    </w:p>
    <w:p>
      <w:pPr>
        <w:pStyle w:val="6"/>
      </w:pPr>
      <w:bookmarkStart w:id="118" w:name="_Toc109047244"/>
      <w:bookmarkStart w:id="119" w:name="_Toc14384"/>
      <w:bookmarkStart w:id="120" w:name="_Toc29633"/>
      <w:r>
        <w:t>5.x.1.6</w:t>
      </w:r>
      <w:r>
        <w:tab/>
      </w:r>
      <w:r>
        <w:rPr>
          <w:rFonts w:cs="Arial"/>
          <w:szCs w:val="22"/>
          <w:lang w:val="en-US" w:eastAsia="zh-CN"/>
        </w:rPr>
        <w:t>OOB blocking exception requirements</w:t>
      </w:r>
      <w:bookmarkEnd w:id="118"/>
      <w:bookmarkEnd w:id="119"/>
      <w:bookmarkEnd w:id="12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21" w:name="_Toc29312"/>
      <w:bookmarkStart w:id="122" w:name="_Toc27890"/>
      <w:bookmarkStart w:id="123" w:name="_Toc109047245"/>
      <w:r>
        <w:t>5.x.2</w:t>
      </w:r>
      <w:r>
        <w:tab/>
      </w:r>
      <w:r>
        <w:rPr>
          <w:rFonts w:cs="Arial"/>
          <w:szCs w:val="28"/>
          <w:lang w:eastAsia="zh-CN"/>
        </w:rPr>
        <w:t>Specific for 2 bands UL CA</w:t>
      </w:r>
      <w:bookmarkEnd w:id="121"/>
      <w:bookmarkEnd w:id="122"/>
      <w:bookmarkEnd w:id="12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24" w:name="_Toc31179"/>
      <w:bookmarkStart w:id="125" w:name="_Toc22319"/>
      <w:bookmarkStart w:id="126" w:name="_Toc109047246"/>
      <w:r>
        <w:t>5.x.2.1</w:t>
      </w:r>
      <w:r>
        <w:tab/>
      </w:r>
      <w:r>
        <w:rPr>
          <w:rFonts w:cs="Arial"/>
          <w:lang w:eastAsia="zh-CN"/>
        </w:rPr>
        <w:t xml:space="preserve">Maximum output power for </w:t>
      </w:r>
      <w:r>
        <w:rPr>
          <w:rFonts w:cs="Arial"/>
          <w:lang w:val="en-US" w:eastAsia="zh-CN"/>
        </w:rPr>
        <w:t>inter-band CA</w:t>
      </w:r>
      <w:bookmarkEnd w:id="124"/>
      <w:bookmarkEnd w:id="125"/>
      <w:bookmarkEnd w:id="126"/>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27" w:name="_Toc23972"/>
      <w:bookmarkStart w:id="128" w:name="_Toc8892"/>
      <w:bookmarkStart w:id="129" w:name="_Toc109047247"/>
      <w:r>
        <w:t>5.x.2.2</w:t>
      </w:r>
      <w:r>
        <w:tab/>
      </w:r>
      <w:r>
        <w:rPr>
          <w:rFonts w:cs="Arial"/>
          <w:lang w:eastAsia="zh-CN"/>
        </w:rPr>
        <w:t>UE co-existence studies</w:t>
      </w:r>
      <w:bookmarkEnd w:id="127"/>
      <w:bookmarkEnd w:id="128"/>
      <w:bookmarkEnd w:id="129"/>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30"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30"/>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31" w:name="_Toc109047248"/>
      <w:bookmarkStart w:id="132" w:name="_Toc15932"/>
      <w:bookmarkStart w:id="133" w:name="_Toc12186"/>
      <w:r>
        <w:t>5.x.2.3</w:t>
      </w:r>
      <w:r>
        <w:tab/>
      </w:r>
      <w:r>
        <w:rPr>
          <w:rFonts w:cs="Arial"/>
          <w:szCs w:val="22"/>
          <w:lang w:val="en-US" w:eastAsia="zh-CN"/>
        </w:rPr>
        <w:t>REFSENS requirements</w:t>
      </w:r>
      <w:bookmarkEnd w:id="131"/>
      <w:bookmarkEnd w:id="132"/>
      <w:bookmarkEnd w:id="13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34" w:name="_Toc7900"/>
      <w:bookmarkStart w:id="135" w:name="_Toc46349197"/>
      <w:bookmarkStart w:id="136" w:name="_Toc46349971"/>
      <w:bookmarkStart w:id="137" w:name="_Toc23154"/>
      <w:bookmarkStart w:id="138" w:name="_Toc16683"/>
      <w:bookmarkStart w:id="139" w:name="_Toc494295307"/>
      <w:bookmarkStart w:id="140" w:name="_Hlk32391732"/>
      <w:bookmarkStart w:id="141" w:name="_Toc460338137"/>
      <w:bookmarkStart w:id="142" w:name="_Toc443593759"/>
      <w:bookmarkStart w:id="143" w:name="_Toc451844181"/>
      <w:bookmarkStart w:id="144" w:name="_Toc436619014"/>
      <w:bookmarkStart w:id="145" w:name="_Toc466346620"/>
      <w:bookmarkStart w:id="146" w:name="_Toc492044144"/>
      <w:bookmarkStart w:id="147" w:name="_Toc492043890"/>
      <w:bookmarkStart w:id="148" w:name="_Toc466348853"/>
      <w:bookmarkStart w:id="149" w:name="_Toc436619251"/>
      <w:r>
        <w:rPr>
          <w:rFonts w:hint="eastAsia" w:cs="Arial"/>
          <w:lang w:val="en-US" w:eastAsia="zh-CN"/>
        </w:rPr>
        <w:t>5.1</w:t>
      </w:r>
      <w:r>
        <w:rPr>
          <w:rFonts w:cs="Arial"/>
          <w:lang w:eastAsia="zh-CN"/>
        </w:rPr>
        <w:tab/>
      </w:r>
      <w:r>
        <w:rPr>
          <w:rFonts w:hint="eastAsia" w:cs="Arial"/>
          <w:lang w:val="en-US" w:eastAsia="zh-CN"/>
        </w:rPr>
        <w:t>CA_</w:t>
      </w:r>
      <w:r>
        <w:rPr>
          <w:rFonts w:cs="Arial"/>
          <w:lang w:val="en-US" w:eastAsia="ja-JP"/>
        </w:rPr>
        <w:t>n1-</w:t>
      </w:r>
      <w:bookmarkEnd w:id="134"/>
      <w:bookmarkEnd w:id="135"/>
      <w:bookmarkEnd w:id="136"/>
      <w:r>
        <w:rPr>
          <w:rFonts w:cs="Arial"/>
          <w:lang w:val="en-US" w:eastAsia="ja-JP"/>
        </w:rPr>
        <w:t>n26</w:t>
      </w:r>
      <w:bookmarkEnd w:id="137"/>
      <w:bookmarkEnd w:id="138"/>
    </w:p>
    <w:p>
      <w:pPr>
        <w:pStyle w:val="5"/>
        <w:rPr>
          <w:rFonts w:cs="Arial"/>
          <w:szCs w:val="28"/>
          <w:lang w:eastAsia="zh-CN"/>
        </w:rPr>
      </w:pPr>
      <w:bookmarkStart w:id="150" w:name="_Toc46349972"/>
      <w:bookmarkStart w:id="151" w:name="_Toc13905"/>
      <w:bookmarkStart w:id="152" w:name="_Toc46349198"/>
      <w:bookmarkStart w:id="153" w:name="_Toc15901"/>
      <w:bookmarkStart w:id="154" w:name="_Toc17818"/>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50"/>
      <w:bookmarkEnd w:id="151"/>
      <w:bookmarkEnd w:id="152"/>
      <w:bookmarkEnd w:id="153"/>
      <w:bookmarkEnd w:id="154"/>
    </w:p>
    <w:p>
      <w:pPr>
        <w:pStyle w:val="6"/>
        <w:tabs>
          <w:tab w:val="left" w:pos="0"/>
          <w:tab w:val="left" w:pos="420"/>
          <w:tab w:val="left" w:pos="864"/>
        </w:tabs>
        <w:ind w:left="0" w:firstLine="0"/>
        <w:rPr>
          <w:lang w:eastAsia="zh-CN"/>
        </w:rPr>
      </w:pPr>
      <w:bookmarkStart w:id="155" w:name="_Toc22723"/>
      <w:bookmarkStart w:id="156" w:name="_Toc26762"/>
      <w:bookmarkStart w:id="157" w:name="_Toc46349973"/>
      <w:bookmarkStart w:id="158" w:name="_Toc46349199"/>
      <w:bookmarkStart w:id="159" w:name="_Toc7397"/>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55"/>
      <w:bookmarkEnd w:id="156"/>
      <w:bookmarkEnd w:id="157"/>
      <w:bookmarkEnd w:id="158"/>
      <w:bookmarkEnd w:id="159"/>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60" w:name="_Toc46349200"/>
      <w:bookmarkStart w:id="161" w:name="_Toc46349974"/>
      <w:bookmarkStart w:id="162" w:name="_Toc11629"/>
      <w:bookmarkStart w:id="163" w:name="_Toc8429"/>
      <w:bookmarkStart w:id="164" w:name="_Toc2849"/>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60"/>
      <w:bookmarkEnd w:id="161"/>
      <w:bookmarkEnd w:id="162"/>
      <w:bookmarkEnd w:id="163"/>
      <w:bookmarkEnd w:id="164"/>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65" w:name="_Toc17839"/>
      <w:bookmarkStart w:id="166" w:name="_Toc46349975"/>
      <w:bookmarkStart w:id="167" w:name="_Toc26849"/>
      <w:bookmarkStart w:id="168" w:name="_Toc46349201"/>
      <w:bookmarkStart w:id="169" w:name="_Toc30298"/>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165"/>
      <w:bookmarkEnd w:id="166"/>
      <w:bookmarkEnd w:id="167"/>
      <w:bookmarkEnd w:id="168"/>
      <w:bookmarkEnd w:id="169"/>
    </w:p>
    <w:p>
      <w:bookmarkStart w:id="170" w:name="_Toc46349202"/>
      <w:bookmarkStart w:id="171" w:name="_Toc46349976"/>
      <w:bookmarkStart w:id="172" w:name="_Toc22271"/>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173" w:name="_Toc5637"/>
      <w:bookmarkStart w:id="174" w:name="_Toc15801"/>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70"/>
      <w:bookmarkEnd w:id="171"/>
      <w:bookmarkEnd w:id="172"/>
      <w:bookmarkEnd w:id="173"/>
      <w:bookmarkEnd w:id="174"/>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CA_n1-n26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75" w:name="_Toc6838"/>
      <w:bookmarkStart w:id="176" w:name="_Toc32411"/>
      <w:bookmarkStart w:id="177" w:name="_Toc46349977"/>
      <w:bookmarkStart w:id="178" w:name="_Toc46349203"/>
      <w:bookmarkStart w:id="179" w:name="_Toc6686"/>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75"/>
      <w:bookmarkEnd w:id="176"/>
      <w:bookmarkEnd w:id="177"/>
      <w:bookmarkEnd w:id="178"/>
      <w:bookmarkEnd w:id="17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180" w:name="_Toc11573"/>
      <w:bookmarkStart w:id="181" w:name="_Toc8353"/>
      <w:r>
        <w:rPr>
          <w:rFonts w:hint="eastAsia" w:eastAsia="宋体"/>
          <w:lang w:eastAsia="zh-CN"/>
        </w:rPr>
        <w:t>5.1</w:t>
      </w:r>
      <w:r>
        <w:t>.1.6</w:t>
      </w:r>
      <w:r>
        <w:tab/>
      </w:r>
      <w:r>
        <w:rPr>
          <w:rFonts w:cs="Arial"/>
          <w:szCs w:val="22"/>
          <w:lang w:val="en-US" w:eastAsia="zh-CN"/>
        </w:rPr>
        <w:t>OOB blocking exception requirements</w:t>
      </w:r>
      <w:bookmarkEnd w:id="180"/>
      <w:bookmarkEnd w:id="181"/>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182" w:name="_Toc15524"/>
      <w:bookmarkStart w:id="183" w:name="_Toc25533"/>
      <w:bookmarkStart w:id="184" w:name="_Toc31677"/>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82"/>
      <w:bookmarkEnd w:id="183"/>
      <w:bookmarkEnd w:id="184"/>
    </w:p>
    <w:p>
      <w:pPr>
        <w:pStyle w:val="6"/>
        <w:spacing w:before="180"/>
        <w:rPr>
          <w:rFonts w:cs="Arial"/>
          <w:lang w:val="en-US" w:eastAsia="zh-CN"/>
        </w:rPr>
      </w:pPr>
      <w:bookmarkStart w:id="185" w:name="_Toc11432"/>
      <w:bookmarkStart w:id="186" w:name="_Toc22869"/>
      <w:bookmarkStart w:id="187" w:name="_Toc1771"/>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85"/>
      <w:bookmarkEnd w:id="186"/>
      <w:bookmarkEnd w:id="187"/>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188" w:name="_Toc12597"/>
    </w:p>
    <w:p>
      <w:pPr>
        <w:pStyle w:val="6"/>
        <w:tabs>
          <w:tab w:val="left" w:pos="0"/>
          <w:tab w:val="left" w:pos="420"/>
          <w:tab w:val="left" w:pos="864"/>
        </w:tabs>
        <w:ind w:left="0" w:firstLine="0"/>
        <w:rPr>
          <w:lang w:eastAsia="zh-CN"/>
        </w:rPr>
      </w:pPr>
      <w:bookmarkStart w:id="189" w:name="_Toc19575"/>
      <w:bookmarkStart w:id="190"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88"/>
      <w:bookmarkEnd w:id="189"/>
      <w:bookmarkEnd w:id="190"/>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191"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191"/>
    <w:p>
      <w:pPr>
        <w:pStyle w:val="6"/>
        <w:tabs>
          <w:tab w:val="left" w:pos="0"/>
          <w:tab w:val="left" w:pos="420"/>
          <w:tab w:val="left" w:pos="864"/>
        </w:tabs>
        <w:ind w:left="0" w:firstLine="0"/>
        <w:rPr>
          <w:lang w:val="en-US" w:eastAsia="zh-CN"/>
        </w:rPr>
      </w:pPr>
      <w:bookmarkStart w:id="192" w:name="_Toc1344"/>
      <w:bookmarkStart w:id="193" w:name="_Toc21534"/>
      <w:bookmarkStart w:id="194" w:name="_Toc4206"/>
      <w:bookmarkStart w:id="195"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92"/>
      <w:bookmarkEnd w:id="193"/>
      <w:bookmarkEnd w:id="194"/>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39"/>
    <w:bookmarkEnd w:id="140"/>
    <w:bookmarkEnd w:id="141"/>
    <w:bookmarkEnd w:id="142"/>
    <w:bookmarkEnd w:id="143"/>
    <w:bookmarkEnd w:id="144"/>
    <w:bookmarkEnd w:id="145"/>
    <w:bookmarkEnd w:id="146"/>
    <w:bookmarkEnd w:id="147"/>
    <w:bookmarkEnd w:id="148"/>
    <w:bookmarkEnd w:id="149"/>
    <w:bookmarkEnd w:id="195"/>
    <w:p/>
    <w:p>
      <w:pPr>
        <w:pStyle w:val="4"/>
        <w:rPr>
          <w:rFonts w:cs="Arial"/>
          <w:lang w:val="en-US" w:eastAsia="zh-CN"/>
        </w:rPr>
      </w:pPr>
      <w:bookmarkStart w:id="196" w:name="_Toc14982"/>
      <w:bookmarkStart w:id="197" w:name="_Toc5918"/>
      <w:r>
        <w:rPr>
          <w:rFonts w:hint="eastAsia" w:cs="Arial"/>
          <w:lang w:val="en-US" w:eastAsia="zh-CN"/>
        </w:rPr>
        <w:t>5.2</w:t>
      </w:r>
      <w:r>
        <w:rPr>
          <w:rFonts w:cs="Arial"/>
          <w:lang w:eastAsia="zh-CN"/>
        </w:rPr>
        <w:tab/>
      </w:r>
      <w:r>
        <w:rPr>
          <w:rFonts w:hint="eastAsia" w:cs="Arial"/>
          <w:lang w:val="en-US" w:eastAsia="zh-CN"/>
        </w:rPr>
        <w:t>CA_</w:t>
      </w:r>
      <w:r>
        <w:rPr>
          <w:rFonts w:cs="Arial"/>
          <w:lang w:val="en-US" w:eastAsia="ja-JP"/>
        </w:rPr>
        <w:t>n3-n26</w:t>
      </w:r>
      <w:bookmarkEnd w:id="196"/>
      <w:bookmarkEnd w:id="197"/>
    </w:p>
    <w:p>
      <w:pPr>
        <w:pStyle w:val="5"/>
        <w:rPr>
          <w:rFonts w:cs="Arial"/>
          <w:szCs w:val="28"/>
          <w:lang w:eastAsia="zh-CN"/>
        </w:rPr>
      </w:pPr>
      <w:bookmarkStart w:id="198" w:name="_Toc31042"/>
      <w:bookmarkStart w:id="199" w:name="_Toc22455"/>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198"/>
      <w:bookmarkEnd w:id="199"/>
    </w:p>
    <w:p>
      <w:pPr>
        <w:pStyle w:val="6"/>
        <w:tabs>
          <w:tab w:val="left" w:pos="0"/>
          <w:tab w:val="left" w:pos="420"/>
          <w:tab w:val="left" w:pos="864"/>
        </w:tabs>
        <w:ind w:left="0" w:firstLine="0"/>
        <w:rPr>
          <w:lang w:eastAsia="zh-CN"/>
        </w:rPr>
      </w:pPr>
      <w:bookmarkStart w:id="200" w:name="_Toc26900"/>
      <w:bookmarkStart w:id="201" w:name="_Toc16789"/>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00"/>
      <w:bookmarkEnd w:id="201"/>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02" w:name="_Toc26540"/>
      <w:bookmarkStart w:id="203" w:name="_Toc32382"/>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02"/>
      <w:bookmarkEnd w:id="203"/>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04" w:name="_Toc22081"/>
      <w:bookmarkStart w:id="205" w:name="_Toc5328"/>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04"/>
      <w:bookmarkEnd w:id="20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06" w:name="_Toc32406"/>
      <w:bookmarkStart w:id="207" w:name="_Toc1063"/>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06"/>
      <w:bookmarkEnd w:id="207"/>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CA_n3-n26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08" w:name="_Toc30967"/>
      <w:bookmarkStart w:id="209" w:name="_Toc27074"/>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08"/>
      <w:bookmarkEnd w:id="20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210" w:name="_Toc25271"/>
      <w:bookmarkStart w:id="211" w:name="_Toc7340"/>
      <w:r>
        <w:rPr>
          <w:rFonts w:hint="eastAsia" w:eastAsia="宋体"/>
          <w:lang w:eastAsia="zh-CN"/>
        </w:rPr>
        <w:t>5.2</w:t>
      </w:r>
      <w:r>
        <w:t>.1.6</w:t>
      </w:r>
      <w:r>
        <w:tab/>
      </w:r>
      <w:r>
        <w:rPr>
          <w:rFonts w:cs="Arial"/>
          <w:szCs w:val="22"/>
          <w:lang w:val="en-US" w:eastAsia="zh-CN"/>
        </w:rPr>
        <w:t>OOB blocking exception requirements</w:t>
      </w:r>
      <w:bookmarkEnd w:id="210"/>
      <w:bookmarkEnd w:id="211"/>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12" w:name="_Toc27800"/>
      <w:bookmarkStart w:id="213" w:name="_Toc29198"/>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12"/>
      <w:bookmarkEnd w:id="213"/>
    </w:p>
    <w:p>
      <w:pPr>
        <w:pStyle w:val="6"/>
        <w:spacing w:before="180"/>
        <w:rPr>
          <w:rFonts w:cs="Arial"/>
          <w:lang w:val="en-US" w:eastAsia="zh-CN"/>
        </w:rPr>
      </w:pPr>
      <w:bookmarkStart w:id="214" w:name="_Toc7062"/>
      <w:bookmarkStart w:id="215" w:name="_Toc17451"/>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14"/>
      <w:bookmarkEnd w:id="215"/>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16" w:name="_Toc8294"/>
      <w:bookmarkStart w:id="217" w:name="_Toc90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16"/>
      <w:bookmarkEnd w:id="217"/>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
              <w:t>th</w:t>
            </w:r>
            <w:r>
              <w:rPr>
                <w:rFonts w:ascii="Arial" w:hAnsi="Arial" w:eastAsia="宋体"/>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
              <w:t>CRB</w:t>
            </w:r>
            <w:r>
              <w:rPr>
                <w:rFonts w:ascii="Arial" w:hAnsi="Arial" w:eastAsia="宋体"/>
                <w:sz w:val="18"/>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18" w:name="_Toc16968"/>
      <w:bookmarkStart w:id="219"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18"/>
      <w:bookmarkEnd w:id="219"/>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20" w:name="_Toc8916"/>
      <w:bookmarkStart w:id="221" w:name="_Toc27889"/>
      <w:r>
        <w:rPr>
          <w:rFonts w:hint="eastAsia" w:cs="Arial"/>
          <w:lang w:val="en-US" w:eastAsia="zh-CN"/>
        </w:rPr>
        <w:t>5.3</w:t>
      </w:r>
      <w:r>
        <w:rPr>
          <w:rFonts w:cs="Arial"/>
          <w:lang w:eastAsia="zh-CN"/>
        </w:rPr>
        <w:tab/>
      </w:r>
      <w:r>
        <w:rPr>
          <w:rFonts w:hint="eastAsia" w:cs="Arial"/>
          <w:lang w:val="en-US" w:eastAsia="zh-CN"/>
        </w:rPr>
        <w:t>CA_</w:t>
      </w:r>
      <w:r>
        <w:rPr>
          <w:rFonts w:cs="Arial"/>
          <w:lang w:val="en-US" w:eastAsia="ja-JP"/>
        </w:rPr>
        <w:t>n7-n26</w:t>
      </w:r>
      <w:bookmarkEnd w:id="220"/>
      <w:bookmarkEnd w:id="221"/>
    </w:p>
    <w:p>
      <w:pPr>
        <w:pStyle w:val="5"/>
        <w:rPr>
          <w:rFonts w:cs="Arial"/>
          <w:szCs w:val="28"/>
          <w:lang w:eastAsia="zh-CN"/>
        </w:rPr>
      </w:pPr>
      <w:bookmarkStart w:id="222" w:name="_Toc12523"/>
      <w:bookmarkStart w:id="223" w:name="_Toc30159"/>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222"/>
      <w:bookmarkEnd w:id="223"/>
    </w:p>
    <w:p>
      <w:pPr>
        <w:pStyle w:val="6"/>
        <w:tabs>
          <w:tab w:val="left" w:pos="0"/>
          <w:tab w:val="left" w:pos="420"/>
          <w:tab w:val="left" w:pos="864"/>
        </w:tabs>
        <w:ind w:left="0" w:firstLine="0"/>
        <w:rPr>
          <w:lang w:eastAsia="zh-CN"/>
        </w:rPr>
      </w:pPr>
      <w:bookmarkStart w:id="224" w:name="_Toc1059"/>
      <w:bookmarkStart w:id="225" w:name="_Toc21330"/>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24"/>
      <w:bookmarkEnd w:id="22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26" w:name="_Toc11251"/>
      <w:bookmarkStart w:id="227" w:name="_Toc3621"/>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26"/>
      <w:bookmarkEnd w:id="227"/>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28" w:name="_Toc28802"/>
      <w:bookmarkStart w:id="229" w:name="_Toc16973"/>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228"/>
      <w:bookmarkEnd w:id="229"/>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30" w:name="_Toc10783"/>
      <w:bookmarkStart w:id="231" w:name="_Toc16203"/>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30"/>
      <w:bookmarkEnd w:id="231"/>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CA_n7-n26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32" w:name="_Toc20384"/>
      <w:bookmarkStart w:id="233" w:name="_Toc3034"/>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32"/>
      <w:bookmarkEnd w:id="23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snapToGrid w:val="0"/>
                <w:lang w:eastAsia="ja-JP"/>
              </w:rPr>
            </w:pPr>
            <w:r>
              <w:rPr>
                <w:color w:val="auto"/>
                <w:lang w:val="en-US" w:eastAsia="zh-CN"/>
              </w:rPr>
              <w:t>NOTE X: The requirements should be verified for the lowest NR ARFCN of the affected DL (lower) band and for the highest NR ARFCN of the UL (higher) band</w:t>
            </w:r>
          </w:p>
        </w:tc>
      </w:tr>
    </w:tbl>
    <w:p>
      <w:pPr>
        <w:pStyle w:val="128"/>
        <w:rPr>
          <w:i w:val="0"/>
          <w:color w:val="auto"/>
          <w:lang w:val="en-US" w:eastAsia="zh-CN"/>
        </w:rPr>
      </w:pPr>
    </w:p>
    <w:p>
      <w:pPr>
        <w:pStyle w:val="128"/>
        <w:rPr>
          <w:i w:val="0"/>
          <w:color w:val="auto"/>
          <w:lang w:val="en-US" w:eastAsia="zh-CN"/>
        </w:rPr>
      </w:pPr>
    </w:p>
    <w:p>
      <w:pPr>
        <w:pStyle w:val="6"/>
      </w:pPr>
      <w:bookmarkStart w:id="234" w:name="_Toc4229"/>
      <w:bookmarkStart w:id="235" w:name="_Toc19136"/>
      <w:r>
        <w:rPr>
          <w:rFonts w:hint="eastAsia" w:eastAsia="宋体"/>
          <w:lang w:eastAsia="zh-CN"/>
        </w:rPr>
        <w:t>5.3</w:t>
      </w:r>
      <w:r>
        <w:t>.1.6</w:t>
      </w:r>
      <w:r>
        <w:tab/>
      </w:r>
      <w:r>
        <w:rPr>
          <w:rFonts w:cs="Arial"/>
          <w:szCs w:val="22"/>
          <w:lang w:val="en-US" w:eastAsia="zh-CN"/>
        </w:rPr>
        <w:t>OOB blocking exception requirements</w:t>
      </w:r>
      <w:bookmarkEnd w:id="234"/>
      <w:bookmarkEnd w:id="235"/>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36" w:name="_Toc11873"/>
      <w:bookmarkStart w:id="237" w:name="_Toc25777"/>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36"/>
      <w:bookmarkEnd w:id="237"/>
    </w:p>
    <w:p>
      <w:pPr>
        <w:pStyle w:val="6"/>
        <w:spacing w:before="180"/>
        <w:rPr>
          <w:rFonts w:cs="Arial"/>
          <w:lang w:val="en-US" w:eastAsia="zh-CN"/>
        </w:rPr>
      </w:pPr>
      <w:bookmarkStart w:id="238" w:name="_Toc31918"/>
      <w:bookmarkStart w:id="239" w:name="_Toc7702"/>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38"/>
      <w:bookmarkEnd w:id="239"/>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40" w:name="_Toc31447"/>
      <w:bookmarkStart w:id="241"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40"/>
      <w:bookmarkEnd w:id="241"/>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242" w:name="_Toc2485"/>
      <w:bookmarkStart w:id="243"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42"/>
      <w:bookmarkEnd w:id="243"/>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44" w:name="_Toc28132"/>
      <w:bookmarkStart w:id="245" w:name="_Toc18532"/>
      <w:r>
        <w:rPr>
          <w:rFonts w:hint="eastAsia" w:cs="Arial"/>
          <w:lang w:val="en-US" w:eastAsia="zh-CN"/>
        </w:rPr>
        <w:t>5.4</w:t>
      </w:r>
      <w:r>
        <w:rPr>
          <w:rFonts w:cs="Arial"/>
          <w:lang w:eastAsia="zh-CN"/>
        </w:rPr>
        <w:tab/>
      </w:r>
      <w:r>
        <w:rPr>
          <w:rFonts w:hint="eastAsia" w:cs="Arial"/>
          <w:lang w:val="en-US" w:eastAsia="zh-CN"/>
        </w:rPr>
        <w:t>CA_</w:t>
      </w:r>
      <w:r>
        <w:rPr>
          <w:rFonts w:cs="Arial"/>
          <w:lang w:val="en-US" w:eastAsia="ja-JP"/>
        </w:rPr>
        <w:t>n26-n78</w:t>
      </w:r>
      <w:bookmarkEnd w:id="244"/>
      <w:bookmarkEnd w:id="245"/>
    </w:p>
    <w:p>
      <w:pPr>
        <w:pStyle w:val="5"/>
        <w:rPr>
          <w:rFonts w:cs="Arial"/>
          <w:szCs w:val="28"/>
          <w:lang w:eastAsia="zh-CN"/>
        </w:rPr>
      </w:pPr>
      <w:bookmarkStart w:id="246" w:name="_Toc20076"/>
      <w:bookmarkStart w:id="247" w:name="_Toc13838"/>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246"/>
      <w:bookmarkEnd w:id="247"/>
    </w:p>
    <w:p>
      <w:pPr>
        <w:pStyle w:val="6"/>
        <w:tabs>
          <w:tab w:val="left" w:pos="0"/>
          <w:tab w:val="left" w:pos="420"/>
          <w:tab w:val="left" w:pos="864"/>
        </w:tabs>
        <w:ind w:left="0" w:firstLine="0"/>
        <w:rPr>
          <w:lang w:eastAsia="zh-CN"/>
        </w:rPr>
      </w:pPr>
      <w:bookmarkStart w:id="248" w:name="_Toc14729"/>
      <w:bookmarkStart w:id="249" w:name="_Toc1863"/>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48"/>
      <w:bookmarkEnd w:id="249"/>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250" w:name="_Toc2657"/>
      <w:bookmarkStart w:id="251" w:name="_Toc2128"/>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50"/>
      <w:bookmarkEnd w:id="251"/>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52" w:name="_Toc4504"/>
      <w:bookmarkStart w:id="253" w:name="_Toc1013"/>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252"/>
      <w:bookmarkEnd w:id="253"/>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254" w:name="_Toc25354"/>
      <w:bookmarkStart w:id="255" w:name="_Toc6421"/>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54"/>
      <w:bookmarkEnd w:id="255"/>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lang w:val="en-US"/>
              </w:rPr>
              <w:t>CA_n26-n78</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56" w:name="_Toc16783"/>
      <w:bookmarkStart w:id="257" w:name="_Toc12164"/>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56"/>
      <w:bookmarkEnd w:id="257"/>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258" w:name="_Toc2114"/>
      <w:bookmarkStart w:id="259" w:name="_Toc11667"/>
      <w:r>
        <w:rPr>
          <w:rFonts w:hint="eastAsia" w:eastAsia="宋体"/>
          <w:lang w:eastAsia="zh-CN"/>
        </w:rPr>
        <w:t>5.4</w:t>
      </w:r>
      <w:r>
        <w:t>.1.6</w:t>
      </w:r>
      <w:r>
        <w:tab/>
      </w:r>
      <w:r>
        <w:rPr>
          <w:rFonts w:cs="Arial"/>
          <w:szCs w:val="22"/>
          <w:lang w:val="en-US" w:eastAsia="zh-CN"/>
        </w:rPr>
        <w:t>OOB blocking exception requirements</w:t>
      </w:r>
      <w:bookmarkEnd w:id="258"/>
      <w:bookmarkEnd w:id="259"/>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260" w:name="_Toc22301"/>
      <w:bookmarkStart w:id="261" w:name="_Toc19637"/>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60"/>
      <w:bookmarkEnd w:id="261"/>
    </w:p>
    <w:p>
      <w:pPr>
        <w:pStyle w:val="6"/>
        <w:spacing w:before="180"/>
        <w:rPr>
          <w:rFonts w:cs="Arial"/>
          <w:lang w:val="en-US" w:eastAsia="zh-CN"/>
        </w:rPr>
      </w:pPr>
      <w:bookmarkStart w:id="262" w:name="_Toc27368"/>
      <w:bookmarkStart w:id="263" w:name="_Toc17612"/>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62"/>
      <w:bookmarkEnd w:id="26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64" w:name="_Toc31884"/>
      <w:bookmarkStart w:id="265" w:name="_Toc28183"/>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4"/>
      <w:bookmarkEnd w:id="26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66" w:name="_Toc10723"/>
      <w:bookmarkStart w:id="267" w:name="_Toc21464"/>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6"/>
      <w:bookmarkEnd w:id="267"/>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rFonts w:cs="Arial"/>
          <w:highlight w:val="none"/>
          <w:lang w:val="en-US" w:eastAsia="zh-CN"/>
        </w:rPr>
      </w:pPr>
      <w:bookmarkStart w:id="268" w:name="_Toc3962"/>
      <w:bookmarkStart w:id="269" w:name="_Toc527641601"/>
      <w:r>
        <w:rPr>
          <w:rFonts w:hint="eastAsia" w:cs="Arial"/>
          <w:highlight w:val="none"/>
          <w:lang w:val="en-US" w:eastAsia="zh-CN"/>
        </w:rPr>
        <w:t>5.5</w:t>
      </w:r>
      <w:r>
        <w:rPr>
          <w:rFonts w:cs="Arial"/>
          <w:highlight w:val="none"/>
          <w:lang w:eastAsia="zh-CN"/>
        </w:rPr>
        <w:tab/>
      </w:r>
      <w:r>
        <w:rPr>
          <w:rFonts w:hint="eastAsia" w:cs="Arial"/>
          <w:highlight w:val="none"/>
          <w:lang w:val="en-US" w:eastAsia="zh-CN"/>
        </w:rPr>
        <w:t>CA_</w:t>
      </w:r>
      <w:r>
        <w:rPr>
          <w:rFonts w:cs="Arial"/>
          <w:highlight w:val="none"/>
          <w:lang w:val="en-US" w:eastAsia="ja-JP"/>
        </w:rPr>
        <w:t>n26-n77</w:t>
      </w:r>
      <w:bookmarkEnd w:id="268"/>
    </w:p>
    <w:p>
      <w:pPr>
        <w:pStyle w:val="5"/>
        <w:rPr>
          <w:rFonts w:cs="Arial"/>
          <w:szCs w:val="28"/>
          <w:highlight w:val="none"/>
          <w:lang w:eastAsia="zh-CN"/>
        </w:rPr>
      </w:pPr>
      <w:bookmarkStart w:id="270" w:name="_Toc8303"/>
      <w:r>
        <w:rPr>
          <w:rFonts w:hint="eastAsia" w:cs="Arial"/>
          <w:szCs w:val="28"/>
          <w:highlight w:val="none"/>
          <w:lang w:val="en-US" w:eastAsia="zh-CN"/>
        </w:rPr>
        <w:t>5.5.1</w:t>
      </w:r>
      <w:r>
        <w:rPr>
          <w:rFonts w:cs="Arial"/>
          <w:szCs w:val="28"/>
          <w:highlight w:val="none"/>
          <w:lang w:eastAsia="zh-CN"/>
        </w:rPr>
        <w:tab/>
      </w:r>
      <w:r>
        <w:rPr>
          <w:rFonts w:hint="eastAsia" w:cs="Arial"/>
          <w:szCs w:val="28"/>
          <w:highlight w:val="none"/>
          <w:lang w:val="en-US" w:eastAsia="zh-CN"/>
        </w:rPr>
        <w:t>Common for 1 band UL and 2 bands UL CA</w:t>
      </w:r>
      <w:bookmarkEnd w:id="270"/>
    </w:p>
    <w:p>
      <w:pPr>
        <w:pStyle w:val="6"/>
        <w:tabs>
          <w:tab w:val="left" w:pos="0"/>
          <w:tab w:val="left" w:pos="420"/>
          <w:tab w:val="left" w:pos="864"/>
        </w:tabs>
        <w:ind w:left="0" w:firstLine="0"/>
        <w:rPr>
          <w:highlight w:val="none"/>
          <w:lang w:eastAsia="zh-CN"/>
        </w:rPr>
      </w:pPr>
      <w:bookmarkStart w:id="271" w:name="_Toc18609"/>
      <w:r>
        <w:rPr>
          <w:rFonts w:hint="eastAsia"/>
          <w:highlight w:val="none"/>
          <w:lang w:eastAsia="zh-CN"/>
        </w:rPr>
        <w:t>5.5.1.1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271"/>
    </w:p>
    <w:p>
      <w:pPr>
        <w:pStyle w:val="112"/>
        <w:rPr>
          <w:highlight w:val="none"/>
          <w:lang w:eastAsia="ja-JP"/>
        </w:rPr>
      </w:pPr>
      <w:r>
        <w:rPr>
          <w:highlight w:val="none"/>
        </w:rPr>
        <w:t xml:space="preserve">Table </w:t>
      </w:r>
      <w:r>
        <w:rPr>
          <w:rFonts w:hint="eastAsia"/>
          <w:highlight w:val="none"/>
          <w:lang w:val="en-US" w:eastAsia="zh-CN"/>
        </w:rPr>
        <w:t>5.5</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n26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272" w:name="_Toc2678"/>
      <w:r>
        <w:rPr>
          <w:rFonts w:hint="eastAsia"/>
          <w:highlight w:val="none"/>
          <w:lang w:eastAsia="zh-CN"/>
        </w:rPr>
        <w:t>5.5.1.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272"/>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5.5</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n26+n77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CA_n26A-n77A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CA_n26A-n77A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273" w:name="_Toc29116"/>
      <w:r>
        <w:rPr>
          <w:rFonts w:hint="eastAsia"/>
          <w:highlight w:val="none"/>
          <w:lang w:eastAsia="zh-CN"/>
        </w:rPr>
        <w:t>5.5.1.3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273"/>
    </w:p>
    <w:p>
      <w:pPr>
        <w:rPr>
          <w:highlight w:val="none"/>
        </w:rPr>
      </w:pPr>
      <w:r>
        <w:rPr>
          <w:highlight w:val="none"/>
          <w:lang w:eastAsia="zh-CN"/>
        </w:rPr>
        <w:t xml:space="preserve">Table </w:t>
      </w:r>
      <w:r>
        <w:rPr>
          <w:rFonts w:hint="eastAsia"/>
          <w:highlight w:val="none"/>
          <w:lang w:val="en-US" w:eastAsia="zh-CN"/>
        </w:rPr>
        <w:t>5.5</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n26</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5.5</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keepNext/>
        <w:keepLines/>
        <w:pageBreakBefore w:val="0"/>
        <w:widowControl/>
        <w:kinsoku/>
        <w:wordWrap/>
        <w:overflowPunct/>
        <w:topLinePunct w:val="0"/>
        <w:autoSpaceDE/>
        <w:autoSpaceDN/>
        <w:bidi w:val="0"/>
        <w:adjustRightInd/>
        <w:snapToGrid/>
        <w:ind w:left="0" w:firstLine="0"/>
        <w:textAlignment w:val="auto"/>
        <w:outlineLvl w:val="3"/>
        <w:rPr>
          <w:highlight w:val="none"/>
          <w:lang w:eastAsia="zh-CN"/>
        </w:rPr>
      </w:pPr>
      <w:bookmarkStart w:id="274" w:name="_Toc24988"/>
      <w:r>
        <w:rPr>
          <w:rFonts w:hint="eastAsia"/>
          <w:highlight w:val="none"/>
          <w:lang w:eastAsia="zh-CN"/>
        </w:rPr>
        <w:t>5.5.1.4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274"/>
    </w:p>
    <w:p>
      <w:pPr>
        <w:rPr>
          <w:highlight w:val="none"/>
        </w:rPr>
      </w:pPr>
      <w:r>
        <w:rPr>
          <w:highlight w:val="none"/>
        </w:rPr>
        <w:t xml:space="preserve">For </w:t>
      </w:r>
      <w:r>
        <w:rPr>
          <w:rFonts w:hint="eastAsia"/>
          <w:highlight w:val="none"/>
          <w:lang w:eastAsia="zh-CN"/>
        </w:rPr>
        <w:t>CA_</w:t>
      </w:r>
      <w:r>
        <w:rPr>
          <w:highlight w:val="none"/>
          <w:lang w:eastAsia="zh-CN"/>
        </w:rPr>
        <w:t>n26-n77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DC_26_n77</w:t>
      </w:r>
      <w:r>
        <w:rPr>
          <w:highlight w:val="none"/>
        </w:rPr>
        <w:t xml:space="preserve"> and are given in the tables</w:t>
      </w:r>
      <w:r>
        <w:rPr>
          <w:rFonts w:hint="eastAsia"/>
          <w:highlight w:val="none"/>
        </w:rPr>
        <w:t xml:space="preserve"> below</w:t>
      </w:r>
      <w:r>
        <w:rPr>
          <w:highlight w:val="none"/>
        </w:rPr>
        <w:t>.</w:t>
      </w:r>
    </w:p>
    <w:p>
      <w:pPr>
        <w:jc w:val="center"/>
        <w:rPr>
          <w:rFonts w:eastAsia="宋体"/>
          <w:highlight w:val="none"/>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jc w:val="center"/>
        <w:rPr>
          <w:rFonts w:eastAsia="宋体"/>
          <w:b/>
          <w:color w:val="00B050"/>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5.5</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n26-n77</w:t>
            </w:r>
          </w:p>
        </w:tc>
        <w:tc>
          <w:tcPr>
            <w:tcW w:w="2952" w:type="dxa"/>
          </w:tcPr>
          <w:p>
            <w:pPr>
              <w:pStyle w:val="104"/>
              <w:rPr>
                <w:lang w:eastAsia="zh-CN"/>
              </w:rPr>
            </w:pPr>
            <w:r>
              <w:rPr>
                <w:rFonts w:hint="eastAsia"/>
                <w:lang w:eastAsia="zh-CN"/>
              </w:rPr>
              <w:t>-</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275" w:name="_Toc24210"/>
      <w:r>
        <w:rPr>
          <w:rFonts w:hint="eastAsia"/>
          <w:highlight w:val="none"/>
          <w:lang w:eastAsia="zh-CN"/>
        </w:rPr>
        <w:t>5.5.1.5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275"/>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5.5</w:t>
      </w:r>
      <w:r>
        <w:rPr>
          <w:i w:val="0"/>
          <w:color w:val="auto"/>
          <w:highlight w:val="none"/>
          <w:lang w:val="en-US" w:eastAsia="zh-CN"/>
        </w:rPr>
        <w:t>.1.3 there are 4</w:t>
      </w:r>
      <w:r>
        <w:rPr>
          <w:i w:val="0"/>
          <w:color w:val="auto"/>
          <w:highlight w:val="none"/>
          <w:vertAlign w:val="superscript"/>
          <w:lang w:val="en-US" w:eastAsia="zh-CN"/>
        </w:rPr>
        <w:t>th</w:t>
      </w:r>
      <w:r>
        <w:rPr>
          <w:i w:val="0"/>
          <w:color w:val="auto"/>
          <w:highlight w:val="none"/>
          <w:lang w:val="en-US" w:eastAsia="zh-CN"/>
        </w:rPr>
        <w:t xml:space="preserve"> and 5</w:t>
      </w:r>
      <w:r>
        <w:rPr>
          <w:i w:val="0"/>
          <w:color w:val="auto"/>
          <w:highlight w:val="none"/>
          <w:vertAlign w:val="superscript"/>
          <w:lang w:val="en-US" w:eastAsia="zh-CN"/>
        </w:rPr>
        <w:t>th</w:t>
      </w:r>
      <w:r>
        <w:rPr>
          <w:i w:val="0"/>
          <w:color w:val="auto"/>
          <w:highlight w:val="none"/>
          <w:lang w:val="en-US" w:eastAsia="zh-CN"/>
        </w:rPr>
        <w:t xml:space="preserve"> harmonics issues to DL n77. However, i</w:t>
      </w:r>
      <w:r>
        <w:rPr>
          <w:rFonts w:cs="Arial"/>
          <w:i w:val="0"/>
          <w:color w:val="auto"/>
          <w:highlight w:val="none"/>
        </w:rPr>
        <w:t xml:space="preserve">n the USA, </w:t>
      </w:r>
      <w:r>
        <w:rPr>
          <w:i w:val="0"/>
          <w:color w:val="auto"/>
          <w:szCs w:val="18"/>
          <w:highlight w:val="none"/>
        </w:rPr>
        <w:t xml:space="preserve">n77 band is restricted to 3450 – 3550 MHz and 3700 – 3980 MHz. </w:t>
      </w:r>
      <w:r>
        <w:rPr>
          <w:rFonts w:cs="Arial"/>
          <w:i w:val="0"/>
          <w:color w:val="auto"/>
          <w:szCs w:val="18"/>
          <w:highlight w:val="none"/>
        </w:rPr>
        <w:t>There is no UL harmonic due to n26 UL in</w:t>
      </w:r>
      <w:r>
        <w:rPr>
          <w:rFonts w:cs="Arial"/>
          <w:i w:val="0"/>
          <w:color w:val="auto"/>
          <w:szCs w:val="18"/>
          <w:highlight w:val="none"/>
          <w:lang w:val="en-US"/>
        </w:rPr>
        <w:t xml:space="preserve"> downlink</w:t>
      </w:r>
      <w:r>
        <w:rPr>
          <w:rFonts w:cs="Arial"/>
          <w:i w:val="0"/>
          <w:color w:val="auto"/>
          <w:szCs w:val="18"/>
          <w:highlight w:val="none"/>
        </w:rPr>
        <w:t xml:space="preserve"> for n77 operating in 3450 – 3550 MHz and 3700 – 3980 MHz.</w:t>
      </w:r>
    </w:p>
    <w:p>
      <w:pPr>
        <w:pStyle w:val="112"/>
        <w:rPr>
          <w:highlight w:val="none"/>
        </w:rPr>
      </w:pPr>
      <w:r>
        <w:rPr>
          <w:rFonts w:eastAsia="宋体"/>
          <w:highlight w:val="none"/>
        </w:rPr>
        <w:t xml:space="preserve">Table </w:t>
      </w:r>
      <w:r>
        <w:rPr>
          <w:rFonts w:hint="eastAsia" w:eastAsia="宋体"/>
          <w:highlight w:val="none"/>
          <w:lang w:eastAsia="zh-CN"/>
        </w:rPr>
        <w:t>5.5</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26</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8</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Times New Roman"/>
                <w:bCs w:val="0"/>
                <w:szCs w:val="21"/>
                <w:highlight w:val="none"/>
                <w:lang w:eastAsia="en-US"/>
              </w:rPr>
            </w:pPr>
            <w:r>
              <w:rPr>
                <w:highlight w:val="none"/>
              </w:rPr>
              <w:t xml:space="preserve">NOTE </w:t>
            </w:r>
            <w:r>
              <w:rPr>
                <w:highlight w:val="none"/>
                <w:lang w:val="en-US" w:eastAsia="zh-CN"/>
              </w:rPr>
              <w:t>8</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bookmarkEnd w:id="269"/>
    </w:tbl>
    <w:p>
      <w:pPr>
        <w:keepNext/>
        <w:keepLines/>
        <w:rPr>
          <w:highlight w:val="none"/>
          <w:lang w:eastAsia="ja-JP"/>
        </w:rPr>
      </w:pPr>
    </w:p>
    <w:p>
      <w:pPr>
        <w:pStyle w:val="6"/>
        <w:rPr>
          <w:highlight w:val="none"/>
        </w:rPr>
      </w:pPr>
      <w:bookmarkStart w:id="276" w:name="_Toc2274"/>
      <w:r>
        <w:rPr>
          <w:rFonts w:hint="eastAsia" w:eastAsia="宋体"/>
          <w:highlight w:val="none"/>
          <w:lang w:eastAsia="zh-CN"/>
        </w:rPr>
        <w:t>5.5</w:t>
      </w:r>
      <w:r>
        <w:rPr>
          <w:highlight w:val="none"/>
        </w:rPr>
        <w:t>.1.6</w:t>
      </w:r>
      <w:r>
        <w:rPr>
          <w:highlight w:val="none"/>
        </w:rPr>
        <w:tab/>
      </w:r>
      <w:r>
        <w:rPr>
          <w:rFonts w:cs="Arial"/>
          <w:szCs w:val="22"/>
          <w:highlight w:val="none"/>
          <w:lang w:val="en-US" w:eastAsia="zh-CN"/>
        </w:rPr>
        <w:t>OOB blocking exception requirements</w:t>
      </w:r>
      <w:bookmarkEnd w:id="276"/>
    </w:p>
    <w:p>
      <w:pPr>
        <w:rPr>
          <w:highlight w:val="none"/>
          <w:lang w:val="en-US" w:eastAsia="zh-CN"/>
        </w:rPr>
      </w:pPr>
      <w:r>
        <w:rPr>
          <w:rFonts w:hint="eastAsia"/>
          <w:highlight w:val="none"/>
          <w:lang w:val="en-US" w:eastAsia="zh-CN"/>
        </w:rPr>
        <w:t>S</w:t>
      </w:r>
      <w:r>
        <w:rPr>
          <w:highlight w:val="none"/>
          <w:lang w:val="en-US" w:eastAsia="zh-CN"/>
        </w:rPr>
        <w:t>ince band n26 is a low band and n77 is a wide band, the OOBB exception is needed.</w:t>
      </w:r>
    </w:p>
    <w:p>
      <w:pPr>
        <w:pStyle w:val="112"/>
        <w:rPr>
          <w:rFonts w:cs="Arial"/>
          <w:highlight w:val="none"/>
        </w:rPr>
      </w:pPr>
      <w:r>
        <w:rPr>
          <w:rFonts w:cs="Arial"/>
          <w:highlight w:val="none"/>
        </w:rPr>
        <w:t xml:space="preserve">Table </w:t>
      </w:r>
      <w:r>
        <w:rPr>
          <w:rFonts w:hint="eastAsia" w:cs="Arial"/>
          <w:highlight w:val="none"/>
          <w:lang w:val="en-US" w:eastAsia="zh-CN"/>
        </w:rPr>
        <w:t>5.5</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r>
              <w:rPr>
                <w:rFonts w:hint="eastAsia"/>
                <w:highlight w:val="none"/>
                <w:lang w:val="en-US" w:eastAsia="zh-CN"/>
              </w:rPr>
              <w:t>CA_n</w:t>
            </w:r>
            <w:r>
              <w:rPr>
                <w:highlight w:val="none"/>
                <w:lang w:val="en-US" w:eastAsia="zh-CN"/>
              </w:rPr>
              <w:t>26</w:t>
            </w:r>
            <w:r>
              <w:rPr>
                <w:rFonts w:hint="eastAsia"/>
                <w:highlight w:val="none"/>
                <w:lang w:val="en-US" w:eastAsia="zh-CN"/>
              </w:rPr>
              <w:t>-n7</w:t>
            </w:r>
            <w:r>
              <w:rPr>
                <w:highlight w:val="none"/>
                <w:lang w:val="en-US" w:eastAsia="zh-CN"/>
              </w:rPr>
              <w:t>7</w:t>
            </w:r>
          </w:p>
        </w:tc>
      </w:tr>
    </w:tbl>
    <w:p>
      <w:pPr>
        <w:keepNext/>
        <w:keepLines/>
        <w:rPr>
          <w:highlight w:val="none"/>
          <w:lang w:eastAsia="ja-JP"/>
        </w:rPr>
      </w:pPr>
    </w:p>
    <w:p>
      <w:pPr>
        <w:pStyle w:val="5"/>
        <w:tabs>
          <w:tab w:val="left" w:pos="0"/>
          <w:tab w:val="left" w:pos="420"/>
        </w:tabs>
        <w:rPr>
          <w:highlight w:val="none"/>
          <w:lang w:eastAsia="zh-CN"/>
        </w:rPr>
      </w:pPr>
      <w:bookmarkStart w:id="277" w:name="_Toc20878"/>
      <w:r>
        <w:rPr>
          <w:rFonts w:hint="eastAsia"/>
          <w:highlight w:val="none"/>
          <w:lang w:val="en-US" w:eastAsia="zh-CN"/>
        </w:rPr>
        <w:t>5.5.2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277"/>
    </w:p>
    <w:p>
      <w:pPr>
        <w:pStyle w:val="6"/>
        <w:spacing w:before="180"/>
        <w:rPr>
          <w:rFonts w:cs="Arial"/>
          <w:highlight w:val="none"/>
          <w:lang w:val="en-US" w:eastAsia="zh-CN"/>
        </w:rPr>
      </w:pPr>
      <w:bookmarkStart w:id="278" w:name="_Toc24354"/>
      <w:r>
        <w:rPr>
          <w:rFonts w:hint="eastAsia" w:cs="Arial"/>
          <w:highlight w:val="none"/>
          <w:lang w:val="en-US" w:eastAsia="zh-CN"/>
        </w:rPr>
        <w:t>5.5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278"/>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5.5</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highlight w:val="none"/>
                <w:lang w:val="en-US" w:eastAsia="zh-CN"/>
              </w:rPr>
            </w:pPr>
            <w:r>
              <w:rPr>
                <w:rFonts w:cs="Arial"/>
                <w:highlight w:val="none"/>
                <w:lang w:val="en-US" w:eastAsia="zh-CN"/>
              </w:rPr>
              <w:t>CA_n26A-n77A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279" w:name="_Toc1097"/>
      <w:r>
        <w:rPr>
          <w:rFonts w:hint="eastAsia"/>
          <w:highlight w:val="none"/>
          <w:lang w:val="en-US" w:eastAsia="zh-CN"/>
        </w:rPr>
        <w:t>5.5.2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279"/>
    </w:p>
    <w:p>
      <w:pPr>
        <w:rPr>
          <w:highlight w:val="none"/>
        </w:rPr>
      </w:pPr>
      <w:r>
        <w:rPr>
          <w:highlight w:val="none"/>
        </w:rPr>
        <w:t xml:space="preserve">Table </w:t>
      </w:r>
      <w:r>
        <w:rPr>
          <w:rFonts w:hint="eastAsia"/>
          <w:highlight w:val="none"/>
          <w:lang w:val="en-US" w:eastAsia="zh-CN"/>
        </w:rPr>
        <w:t>5.5.2</w:t>
      </w:r>
      <w:r>
        <w:rPr>
          <w:highlight w:val="none"/>
          <w:lang w:eastAsia="zh-CN"/>
        </w:rPr>
        <w:t>.</w:t>
      </w:r>
      <w:r>
        <w:rPr>
          <w:rFonts w:hint="eastAsia"/>
          <w:highlight w:val="none"/>
          <w:lang w:val="en-US" w:eastAsia="zh-CN"/>
        </w:rPr>
        <w:t>2</w:t>
      </w:r>
      <w:r>
        <w:rPr>
          <w:highlight w:val="none"/>
        </w:rPr>
        <w:t>-1 lists B</w:t>
      </w:r>
      <w:r>
        <w:rPr>
          <w:rFonts w:hint="eastAsia"/>
          <w:highlight w:val="none"/>
          <w:lang w:eastAsia="ja-JP"/>
        </w:rPr>
        <w:t xml:space="preserve">and </w:t>
      </w:r>
      <w:r>
        <w:rPr>
          <w:highlight w:val="none"/>
          <w:lang w:val="en-US" w:eastAsia="zh-CN"/>
        </w:rPr>
        <w:t>n26</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 xml:space="preserve">n77 band is restricted to 3450 – 3550 MHz and 3700 – 3980 MHz, IMD products are calculated based on those frequencies.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n26</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2451</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3386</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2572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1602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5898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5742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6747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4902</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944</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6556</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7596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5958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4053</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11528</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14298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lang w:eastAsia="ko-KR"/>
        </w:rPr>
      </w:pPr>
      <w:r>
        <w:rPr>
          <w:highlight w:val="none"/>
          <w:lang w:eastAsia="ko-KR"/>
        </w:rPr>
        <w:t xml:space="preserve">Based on the </w:t>
      </w:r>
      <w:r>
        <w:rPr>
          <w:highlight w:val="none"/>
          <w:lang w:val="en-US" w:eastAsia="zh-CN"/>
        </w:rPr>
        <w:t>t</w:t>
      </w:r>
      <w:r>
        <w:rPr>
          <w:highlight w:val="none"/>
          <w:lang w:eastAsia="ko-KR"/>
        </w:rPr>
        <w:t xml:space="preserve">able above it can be seen that </w:t>
      </w:r>
    </w:p>
    <w:p>
      <w:pPr>
        <w:pStyle w:val="153"/>
        <w:numPr>
          <w:ilvl w:val="0"/>
          <w:numId w:val="0"/>
        </w:numPr>
        <w:ind w:left="360"/>
        <w:rPr>
          <w:highlight w:val="none"/>
          <w:lang w:eastAsia="ko-KR"/>
        </w:rPr>
      </w:pPr>
      <w:r>
        <w:rPr>
          <w:highlight w:val="none"/>
          <w:lang w:eastAsia="ko-KR"/>
        </w:rPr>
        <w:t>IMD4 and IMD5 may affect own Rx frequencies of band n26.</w:t>
      </w:r>
    </w:p>
    <w:p>
      <w:pPr>
        <w:rPr>
          <w:highlight w:val="none"/>
          <w:lang w:eastAsia="ko-KR"/>
        </w:rPr>
      </w:pPr>
      <w:r>
        <w:rPr>
          <w:highlight w:val="none"/>
          <w:lang w:eastAsia="ko-KR"/>
        </w:rPr>
        <w:t>Looking at further on the above IMD impacts, there are no IMD products falling into Rx frequencies of n26 or n77 in the USA.</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w:t>
            </w:r>
            <w:r>
              <w:rPr>
                <w:rFonts w:ascii="Arial" w:hAnsi="Arial" w:cs="Arial"/>
                <w:sz w:val="18"/>
                <w:szCs w:val="18"/>
                <w:highlight w:val="none"/>
                <w:lang w:eastAsia="ja-JP"/>
              </w:rPr>
              <w:t>26-n77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280" w:name="_Toc23834"/>
      <w:r>
        <w:rPr>
          <w:rFonts w:hint="eastAsia"/>
          <w:highlight w:val="none"/>
          <w:lang w:val="en-US" w:eastAsia="zh-CN"/>
        </w:rPr>
        <w:t>5.5.2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280"/>
    </w:p>
    <w:p>
      <w:pPr>
        <w:rPr>
          <w:highlight w:val="none"/>
        </w:rPr>
      </w:pPr>
      <w:r>
        <w:rPr>
          <w:highlight w:val="none"/>
        </w:rPr>
        <w:t xml:space="preserve">Based on the co-existence studies MSD would be defined and values could be reused from CA_n5A-n77A, however, </w:t>
      </w:r>
      <w:r>
        <w:rPr>
          <w:rFonts w:cs="Arial"/>
          <w:szCs w:val="18"/>
          <w:highlight w:val="none"/>
        </w:rPr>
        <w:t>there is no IMD4 or IMD5 product in band n26</w:t>
      </w:r>
      <w:r>
        <w:rPr>
          <w:rFonts w:cs="Arial"/>
          <w:szCs w:val="18"/>
          <w:highlight w:val="none"/>
          <w:lang w:val="en-US"/>
        </w:rPr>
        <w:t xml:space="preserve"> downlink</w:t>
      </w:r>
      <w:r>
        <w:rPr>
          <w:rFonts w:cs="Arial"/>
          <w:szCs w:val="18"/>
          <w:highlight w:val="none"/>
        </w:rPr>
        <w:t xml:space="preserve"> for n77 operating in 3450 – 3550 MHz or 3700 – 3980 MHz. Values are therefore marked as N/A as in the current version of 38.101-1 (v17.6.0).</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CA_n26-n77</w:t>
            </w:r>
            <w:r>
              <w:rPr>
                <w:highlight w:val="none"/>
                <w:vertAlign w:val="superscript"/>
                <w:lang w:eastAsia="ja-JP"/>
              </w:rPr>
              <w:t>13</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ja-JP"/>
              </w:rPr>
              <w:t>N/A</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rFonts w:cs="Arial"/>
                <w:sz w:val="16"/>
                <w:szCs w:val="18"/>
                <w:highlight w:val="none"/>
                <w:lang w:eastAsia="ja-JP"/>
              </w:rPr>
            </w:pPr>
            <w:r>
              <w:rPr>
                <w:sz w:val="16"/>
                <w:szCs w:val="18"/>
                <w:highlight w:val="none"/>
              </w:rPr>
              <w:t xml:space="preserve">NOTE </w:t>
            </w:r>
            <w:r>
              <w:rPr>
                <w:sz w:val="16"/>
                <w:szCs w:val="18"/>
                <w:highlight w:val="none"/>
                <w:lang w:val="en-US" w:eastAsia="zh-CN"/>
              </w:rPr>
              <w:t>13</w:t>
            </w:r>
            <w:r>
              <w:rPr>
                <w:sz w:val="16"/>
                <w:szCs w:val="18"/>
                <w:highlight w:val="none"/>
              </w:rPr>
              <w:t>:</w:t>
            </w:r>
            <w:r>
              <w:rPr>
                <w:sz w:val="16"/>
                <w:szCs w:val="18"/>
                <w:highlight w:val="none"/>
              </w:rPr>
              <w:tab/>
            </w:r>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highlight w:val="none"/>
        </w:rPr>
      </w:pPr>
    </w:p>
    <w:p>
      <w:pPr>
        <w:pStyle w:val="4"/>
        <w:rPr>
          <w:rFonts w:cs="Arial"/>
          <w:highlight w:val="none"/>
          <w:lang w:val="en-US" w:eastAsia="zh-CN"/>
        </w:rPr>
      </w:pPr>
      <w:bookmarkStart w:id="281" w:name="_Toc9226"/>
      <w:r>
        <w:rPr>
          <w:rFonts w:hint="eastAsia" w:cs="Arial"/>
          <w:highlight w:val="none"/>
          <w:lang w:val="en-US" w:eastAsia="zh-CN"/>
        </w:rPr>
        <w:t>5.6</w:t>
      </w:r>
      <w:r>
        <w:rPr>
          <w:rFonts w:cs="Arial"/>
          <w:highlight w:val="none"/>
          <w:lang w:eastAsia="zh-CN"/>
        </w:rPr>
        <w:tab/>
      </w:r>
      <w:r>
        <w:rPr>
          <w:rFonts w:hint="eastAsia" w:cs="Arial"/>
          <w:highlight w:val="none"/>
          <w:lang w:val="en-US" w:eastAsia="zh-CN"/>
        </w:rPr>
        <w:t>CA_</w:t>
      </w:r>
      <w:r>
        <w:rPr>
          <w:rFonts w:cs="Arial"/>
          <w:highlight w:val="none"/>
          <w:lang w:val="en-US" w:eastAsia="ja-JP"/>
        </w:rPr>
        <w:t>n70-n77</w:t>
      </w:r>
      <w:bookmarkEnd w:id="281"/>
    </w:p>
    <w:p>
      <w:pPr>
        <w:pStyle w:val="5"/>
        <w:rPr>
          <w:rFonts w:cs="Arial"/>
          <w:szCs w:val="28"/>
          <w:highlight w:val="none"/>
          <w:lang w:eastAsia="zh-CN"/>
        </w:rPr>
      </w:pPr>
      <w:bookmarkStart w:id="282" w:name="_Toc7300"/>
      <w:r>
        <w:rPr>
          <w:rFonts w:hint="eastAsia" w:cs="Arial"/>
          <w:szCs w:val="28"/>
          <w:highlight w:val="none"/>
          <w:lang w:val="en-US" w:eastAsia="zh-CN"/>
        </w:rPr>
        <w:t>5.6.1</w:t>
      </w:r>
      <w:r>
        <w:rPr>
          <w:rFonts w:cs="Arial"/>
          <w:szCs w:val="28"/>
          <w:highlight w:val="none"/>
          <w:lang w:eastAsia="zh-CN"/>
        </w:rPr>
        <w:tab/>
      </w:r>
      <w:r>
        <w:rPr>
          <w:rFonts w:hint="eastAsia" w:cs="Arial"/>
          <w:szCs w:val="28"/>
          <w:highlight w:val="none"/>
          <w:lang w:val="en-US" w:eastAsia="zh-CN"/>
        </w:rPr>
        <w:t>Common for 1 band UL and 2 bands UL CA</w:t>
      </w:r>
      <w:bookmarkEnd w:id="282"/>
    </w:p>
    <w:p>
      <w:pPr>
        <w:pStyle w:val="6"/>
        <w:tabs>
          <w:tab w:val="left" w:pos="0"/>
          <w:tab w:val="left" w:pos="420"/>
          <w:tab w:val="left" w:pos="864"/>
        </w:tabs>
        <w:ind w:left="0" w:firstLine="0"/>
        <w:rPr>
          <w:highlight w:val="none"/>
          <w:lang w:eastAsia="zh-CN"/>
        </w:rPr>
      </w:pPr>
      <w:bookmarkStart w:id="283" w:name="_Toc18150"/>
      <w:r>
        <w:rPr>
          <w:rFonts w:hint="eastAsia"/>
          <w:highlight w:val="none"/>
          <w:lang w:eastAsia="zh-CN"/>
        </w:rPr>
        <w:t>5.6.1.1</w:t>
      </w:r>
      <w:r>
        <w:rPr>
          <w:rFonts w:hint="eastAsia" w:eastAsia="宋体"/>
          <w:highlight w:val="none"/>
          <w:lang w:eastAsia="zh-CN"/>
        </w:rPr>
        <w:tab/>
      </w:r>
      <w:r>
        <w:rPr>
          <w:rFonts w:hint="eastAsia" w:eastAsia="宋体"/>
          <w:highlight w:val="none"/>
          <w:lang w:eastAsia="zh-CN"/>
        </w:rPr>
        <w:tab/>
      </w:r>
      <w:r>
        <w:rPr>
          <w:highlight w:val="none"/>
          <w:lang w:eastAsia="zh-CN"/>
        </w:rPr>
        <w:t xml:space="preserve">Operating bands for </w:t>
      </w:r>
      <w:r>
        <w:rPr>
          <w:rFonts w:hint="eastAsia"/>
          <w:highlight w:val="none"/>
          <w:lang w:eastAsia="zh-CN"/>
        </w:rPr>
        <w:t>CA</w:t>
      </w:r>
      <w:bookmarkEnd w:id="283"/>
    </w:p>
    <w:p>
      <w:pPr>
        <w:pStyle w:val="112"/>
        <w:rPr>
          <w:highlight w:val="none"/>
          <w:lang w:eastAsia="ja-JP"/>
        </w:rPr>
      </w:pPr>
      <w:r>
        <w:rPr>
          <w:highlight w:val="none"/>
        </w:rPr>
        <w:t xml:space="preserve">Table </w:t>
      </w:r>
      <w:r>
        <w:rPr>
          <w:rFonts w:hint="eastAsia"/>
          <w:highlight w:val="none"/>
          <w:lang w:val="en-US" w:eastAsia="zh-CN"/>
        </w:rPr>
        <w:t>5.6</w:t>
      </w:r>
      <w:r>
        <w:rPr>
          <w:highlight w:val="none"/>
          <w:lang w:eastAsia="zh-CN"/>
        </w:rPr>
        <w:t>.</w:t>
      </w:r>
      <w:r>
        <w:rPr>
          <w:rFonts w:hint="eastAsia"/>
          <w:highlight w:val="none"/>
          <w:lang w:val="en-US" w:eastAsia="zh-CN"/>
        </w:rPr>
        <w:t>1</w:t>
      </w:r>
      <w:r>
        <w:rPr>
          <w:rFonts w:hint="eastAsia"/>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 xml:space="preserve">n70 and </w:t>
      </w:r>
      <w:r>
        <w:rPr>
          <w:rFonts w:hint="eastAsia" w:cs="Arial"/>
          <w:highlight w:val="none"/>
          <w:lang w:val="en-US" w:eastAsia="ja-JP"/>
        </w:rPr>
        <w:t>n7</w:t>
      </w:r>
      <w:r>
        <w:rPr>
          <w:rFonts w:cs="Arial"/>
          <w:highlight w:val="none"/>
          <w:lang w:val="en-US" w:eastAsia="ja-JP"/>
        </w:rPr>
        <w:t>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n70</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TDD</w:t>
            </w:r>
          </w:p>
        </w:tc>
      </w:tr>
    </w:tbl>
    <w:p>
      <w:pPr>
        <w:rPr>
          <w:highlight w:val="none"/>
          <w:lang w:eastAsia="zh-CN"/>
        </w:rPr>
      </w:pPr>
    </w:p>
    <w:p>
      <w:pPr>
        <w:pStyle w:val="6"/>
        <w:tabs>
          <w:tab w:val="left" w:pos="0"/>
          <w:tab w:val="left" w:pos="420"/>
          <w:tab w:val="left" w:pos="864"/>
        </w:tabs>
        <w:ind w:left="0" w:firstLine="0"/>
        <w:rPr>
          <w:highlight w:val="none"/>
          <w:lang w:eastAsia="zh-CN"/>
        </w:rPr>
      </w:pPr>
      <w:bookmarkStart w:id="284" w:name="_Toc22851"/>
      <w:r>
        <w:rPr>
          <w:rFonts w:hint="eastAsia"/>
          <w:highlight w:val="none"/>
          <w:lang w:eastAsia="zh-CN"/>
        </w:rPr>
        <w:t>5.6.1.</w:t>
      </w:r>
      <w:r>
        <w:rPr>
          <w:highlight w:val="none"/>
          <w:lang w:eastAsia="zh-CN"/>
        </w:rPr>
        <w:t>2</w:t>
      </w:r>
      <w:r>
        <w:rPr>
          <w:rFonts w:hint="eastAsia" w:eastAsia="宋体"/>
          <w:highlight w:val="none"/>
          <w:lang w:eastAsia="zh-CN"/>
        </w:rPr>
        <w:tab/>
      </w:r>
      <w:r>
        <w:rPr>
          <w:rFonts w:hint="eastAsia" w:eastAsia="宋体"/>
          <w:highlight w:val="none"/>
          <w:lang w:eastAsia="zh-CN"/>
        </w:rPr>
        <w:tab/>
      </w:r>
      <w:r>
        <w:rPr>
          <w:highlight w:val="none"/>
          <w:lang w:eastAsia="zh-CN"/>
        </w:rPr>
        <w:t xml:space="preserve">Channel bandwidths per operating band for </w:t>
      </w:r>
      <w:r>
        <w:rPr>
          <w:rFonts w:hint="eastAsia"/>
          <w:highlight w:val="none"/>
          <w:lang w:eastAsia="zh-CN"/>
        </w:rPr>
        <w:t>CA</w:t>
      </w:r>
      <w:bookmarkEnd w:id="284"/>
    </w:p>
    <w:p>
      <w:pPr>
        <w:pStyle w:val="112"/>
        <w:rPr>
          <w:rFonts w:cs="Arial"/>
          <w:highlight w:val="none"/>
          <w:lang w:val="en-US" w:eastAsia="zh-CN"/>
        </w:rPr>
      </w:pPr>
      <w:r>
        <w:rPr>
          <w:rFonts w:cs="Arial"/>
          <w:highlight w:val="none"/>
        </w:rPr>
        <w:t xml:space="preserve">Table </w:t>
      </w:r>
      <w:r>
        <w:rPr>
          <w:rFonts w:hint="eastAsia" w:cs="Arial"/>
          <w:highlight w:val="none"/>
          <w:lang w:val="en-US" w:eastAsia="zh-CN"/>
        </w:rPr>
        <w:t>5.6</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n70+n77</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eastAsia="zh-CN"/>
              </w:rPr>
            </w:pPr>
            <w:r>
              <w:rPr>
                <w:highlight w:val="none"/>
              </w:rPr>
              <w:t>Uplink CA configuration</w:t>
            </w:r>
            <w:r>
              <w:rPr>
                <w:highlight w:val="none"/>
                <w:lang w:eastAsia="zh-CN"/>
              </w:rPr>
              <w:t xml:space="preserve"> </w:t>
            </w:r>
            <w:r>
              <w:rPr>
                <w:highlight w:val="none"/>
              </w:rP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highlight w:val="none"/>
                <w:lang w:val="en-US" w:eastAsia="zh-CN" w:bidi="ar"/>
              </w:rPr>
            </w:pPr>
            <w:r>
              <w:rPr>
                <w:highlight w:val="none"/>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highlight w:val="none"/>
                <w:lang w:val="en-US" w:eastAsia="zh-CN"/>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CA_n70A-n77A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highlight w:val="none"/>
                <w:lang w:val="en-US" w:eastAsia="zh-CN"/>
              </w:rPr>
            </w:pPr>
            <w:r>
              <w:rPr>
                <w:rFonts w:eastAsia="宋体"/>
                <w:highlight w:val="none"/>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highlight w:val="none"/>
                <w:lang w:val="en-US" w:eastAsia="zh-CN"/>
              </w:rPr>
            </w:pPr>
            <w:r>
              <w:rPr>
                <w:rFonts w:eastAsia="宋体"/>
                <w:highlight w:val="none"/>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5, 10, 15, 20</w:t>
            </w:r>
            <w:r>
              <w:rPr>
                <w:rFonts w:ascii="Arial" w:hAnsi="Arial" w:eastAsia="宋体" w:cs="Arial"/>
                <w:sz w:val="18"/>
                <w:szCs w:val="18"/>
                <w:highlight w:val="none"/>
                <w:vertAlign w:val="superscript"/>
                <w:lang w:val="en-US" w:eastAsia="zh-CN" w:bidi="ar"/>
              </w:rPr>
              <w:t>1</w:t>
            </w:r>
            <w:r>
              <w:rPr>
                <w:rFonts w:ascii="Arial" w:hAnsi="Arial" w:eastAsia="宋体" w:cs="Arial"/>
                <w:sz w:val="18"/>
                <w:szCs w:val="18"/>
                <w:highlight w:val="none"/>
                <w:lang w:val="en-US" w:eastAsia="zh-CN" w:bidi="ar"/>
              </w:rPr>
              <w:t>, 25</w:t>
            </w:r>
            <w:r>
              <w:rPr>
                <w:rFonts w:ascii="Arial" w:hAnsi="Arial" w:eastAsia="宋体" w:cs="Arial"/>
                <w:sz w:val="18"/>
                <w:szCs w:val="18"/>
                <w:highlight w:val="none"/>
                <w:vertAlign w:val="superscript"/>
                <w:lang w:val="en-US" w:eastAsia="zh-CN" w:bidi="ar"/>
              </w:rPr>
              <w:t>1</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highlight w:val="none"/>
                <w:lang w:val="en-US" w:eastAsia="zh-CN"/>
              </w:rPr>
            </w:pPr>
            <w:r>
              <w:rPr>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r>
              <w:rPr>
                <w:rFonts w:eastAsia="宋体"/>
                <w:highlight w:val="none"/>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highlight w:val="none"/>
                <w:lang w:val="en-US" w:eastAsia="zh-CN"/>
              </w:rPr>
            </w:pPr>
            <w:r>
              <w:rPr>
                <w:rFonts w:ascii="Arial" w:hAnsi="Arial" w:eastAsia="宋体" w:cs="Arial"/>
                <w:sz w:val="18"/>
                <w:szCs w:val="18"/>
                <w:highlight w:val="none"/>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highlight w:val="none"/>
                <w:lang w:val="en-US" w:eastAsia="zh-CN"/>
              </w:rPr>
            </w:pPr>
          </w:p>
        </w:tc>
      </w:tr>
    </w:tbl>
    <w:p>
      <w:pPr>
        <w:rPr>
          <w:highlight w:val="none"/>
          <w:lang w:eastAsia="ko-KR"/>
        </w:rPr>
      </w:pPr>
    </w:p>
    <w:p>
      <w:pPr>
        <w:pStyle w:val="173"/>
        <w:jc w:val="left"/>
        <w:rPr>
          <w:rFonts w:eastAsia="宋体"/>
          <w:b w:val="0"/>
          <w:bCs/>
          <w:highlight w:val="none"/>
          <w:lang w:val="en-US" w:eastAsia="zh-CN"/>
        </w:rPr>
      </w:pPr>
      <w:r>
        <w:rPr>
          <w:rFonts w:hint="eastAsia" w:eastAsia="宋体"/>
          <w:b w:val="0"/>
          <w:bCs/>
          <w:highlight w:val="none"/>
          <w:lang w:val="en-US" w:eastAsia="zh-CN"/>
        </w:rPr>
        <w:t>The following notes are applied to the above tables:</w:t>
      </w:r>
    </w:p>
    <w:p>
      <w:pPr>
        <w:pStyle w:val="117"/>
        <w:overflowPunct w:val="0"/>
        <w:autoSpaceDE w:val="0"/>
        <w:autoSpaceDN w:val="0"/>
        <w:adjustRightInd w:val="0"/>
        <w:rPr>
          <w:highlight w:val="none"/>
        </w:rPr>
      </w:pPr>
      <w:r>
        <w:rPr>
          <w:highlight w:val="none"/>
        </w:rPr>
        <w:t>NOTE 1:</w:t>
      </w:r>
      <w:r>
        <w:rPr>
          <w:highlight w:val="none"/>
        </w:rPr>
        <w:tab/>
      </w:r>
      <w:r>
        <w:rPr>
          <w:highlight w:val="none"/>
        </w:rPr>
        <w:t>This UE channel bandwidth is applicable only to downlink.</w:t>
      </w:r>
    </w:p>
    <w:p>
      <w:pPr>
        <w:rPr>
          <w:highlight w:val="none"/>
          <w:lang w:eastAsia="ko-KR"/>
        </w:rPr>
      </w:pPr>
    </w:p>
    <w:p>
      <w:pPr>
        <w:pStyle w:val="6"/>
        <w:tabs>
          <w:tab w:val="left" w:pos="0"/>
          <w:tab w:val="left" w:pos="420"/>
          <w:tab w:val="left" w:pos="864"/>
        </w:tabs>
        <w:ind w:left="0" w:firstLine="0"/>
        <w:rPr>
          <w:rFonts w:eastAsia="宋体"/>
          <w:highlight w:val="none"/>
          <w:lang w:eastAsia="zh-CN"/>
        </w:rPr>
      </w:pPr>
      <w:bookmarkStart w:id="285" w:name="_Toc18127"/>
      <w:r>
        <w:rPr>
          <w:rFonts w:hint="eastAsia"/>
          <w:highlight w:val="none"/>
          <w:lang w:eastAsia="zh-CN"/>
        </w:rPr>
        <w:t>5.6.1.3</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UE co-existence studies</w:t>
      </w:r>
      <w:bookmarkEnd w:id="285"/>
    </w:p>
    <w:p>
      <w:pPr>
        <w:rPr>
          <w:highlight w:val="none"/>
        </w:rPr>
      </w:pPr>
      <w:r>
        <w:rPr>
          <w:highlight w:val="none"/>
          <w:lang w:eastAsia="zh-CN"/>
        </w:rPr>
        <w:t xml:space="preserve">Table </w:t>
      </w:r>
      <w:r>
        <w:rPr>
          <w:rFonts w:hint="eastAsia"/>
          <w:highlight w:val="none"/>
          <w:lang w:val="en-US" w:eastAsia="zh-CN"/>
        </w:rPr>
        <w:t>5.6</w:t>
      </w:r>
      <w:r>
        <w:rPr>
          <w:highlight w:val="none"/>
          <w:lang w:eastAsia="zh-CN"/>
        </w:rPr>
        <w:t>.</w:t>
      </w:r>
      <w:r>
        <w:rPr>
          <w:highlight w:val="none"/>
          <w:lang w:val="en-US" w:eastAsia="zh-CN"/>
        </w:rPr>
        <w:t>1.3</w:t>
      </w:r>
      <w:r>
        <w:rPr>
          <w:highlight w:val="none"/>
          <w:lang w:eastAsia="zh-CN"/>
        </w:rPr>
        <w:t>-1</w:t>
      </w:r>
      <w:r>
        <w:rPr>
          <w:highlight w:val="none"/>
          <w:lang w:val="en-US" w:eastAsia="zh-CN"/>
        </w:rPr>
        <w:t>/2</w:t>
      </w:r>
      <w:r>
        <w:rPr>
          <w:highlight w:val="none"/>
          <w:lang w:eastAsia="zh-CN"/>
        </w:rPr>
        <w:t xml:space="preserve"> summarizes frequency ranges where harmonics and/or harmonics mixing occur for CA_ </w:t>
      </w:r>
      <w:r>
        <w:rPr>
          <w:highlight w:val="none"/>
          <w:lang w:val="en-US" w:eastAsia="zh-CN"/>
        </w:rPr>
        <w:t>n70</w:t>
      </w:r>
      <w:r>
        <w:rPr>
          <w:highlight w:val="none"/>
          <w:lang w:eastAsia="zh-CN"/>
        </w:rPr>
        <w:t>-</w:t>
      </w:r>
      <w:r>
        <w:rPr>
          <w:highlight w:val="none"/>
          <w:lang w:val="en-US" w:eastAsia="zh-CN"/>
        </w:rPr>
        <w:t>n77</w:t>
      </w:r>
      <w:r>
        <w:rPr>
          <w:highlight w:val="none"/>
          <w:lang w:eastAsia="zh-CN"/>
        </w:rPr>
        <w:t>.</w:t>
      </w: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5th</w:t>
            </w:r>
            <w:r>
              <w:rPr>
                <w:rFonts w:ascii="Arial" w:hAnsi="Arial" w:cs="Arial"/>
                <w:b/>
                <w:sz w:val="18"/>
                <w:highlight w:val="none"/>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3390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3420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5085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6780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6840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8475</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pStyle w:val="128"/>
        <w:keepNext/>
        <w:keepLines/>
        <w:rPr>
          <w:i w:val="0"/>
          <w:iCs/>
          <w:highlight w:val="none"/>
        </w:rPr>
      </w:pPr>
    </w:p>
    <w:p>
      <w:pPr>
        <w:keepNext/>
        <w:keepLines/>
        <w:overflowPunct w:val="0"/>
        <w:autoSpaceDE w:val="0"/>
        <w:autoSpaceDN w:val="0"/>
        <w:adjustRightInd w:val="0"/>
        <w:jc w:val="center"/>
        <w:textAlignment w:val="baseline"/>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val="en-US" w:eastAsia="zh-CN"/>
        </w:rPr>
        <w:t>5.6</w:t>
      </w:r>
      <w:r>
        <w:rPr>
          <w:rFonts w:ascii="Arial" w:hAnsi="Arial" w:cs="Arial"/>
          <w:b/>
          <w:highlight w:val="none"/>
          <w:lang w:eastAsia="zh-CN"/>
        </w:rPr>
        <w:t>.</w:t>
      </w:r>
      <w:r>
        <w:rPr>
          <w:rFonts w:ascii="Arial" w:hAnsi="Arial" w:cs="Arial"/>
          <w:b/>
          <w:highlight w:val="none"/>
          <w:lang w:val="en-US" w:eastAsia="zh-CN"/>
        </w:rPr>
        <w:t>1.3</w:t>
      </w:r>
      <w:r>
        <w:rPr>
          <w:rFonts w:ascii="Arial" w:hAnsi="Arial" w:cs="Arial"/>
          <w:b/>
          <w:highlight w:val="none"/>
          <w:lang w:eastAsia="zh-CN"/>
        </w:rPr>
        <w:t>-</w:t>
      </w:r>
      <w:r>
        <w:rPr>
          <w:rFonts w:ascii="Arial" w:hAnsi="Arial" w:cs="Arial"/>
          <w:b/>
          <w:highlight w:val="none"/>
          <w:lang w:eastAsia="ja-JP"/>
        </w:rPr>
        <w:t>2</w:t>
      </w:r>
      <w:r>
        <w:rPr>
          <w:rFonts w:ascii="Arial" w:hAnsi="Arial" w:cs="Arial"/>
          <w:b/>
          <w:highlight w:val="none"/>
          <w:lang w:eastAsia="zh-CN"/>
        </w:rPr>
        <w:t xml:space="preserve">: Impact of UL/DL Harmonic </w:t>
      </w:r>
      <w:r>
        <w:rPr>
          <w:rFonts w:ascii="Arial" w:hAnsi="Arial" w:cs="Arial"/>
          <w:b/>
          <w:highlight w:val="none"/>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4</w:t>
            </w:r>
            <w:r>
              <w:rPr>
                <w:rFonts w:ascii="Arial" w:hAnsi="Arial" w:cs="Arial"/>
                <w:b/>
                <w:sz w:val="18"/>
                <w:highlight w:val="none"/>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hint="eastAsia" w:ascii="Arial" w:hAnsi="Arial" w:eastAsia="宋体" w:cs="Arial"/>
                <w:b/>
                <w:sz w:val="18"/>
                <w:highlight w:val="none"/>
                <w:lang w:val="en-US" w:eastAsia="zh-CN"/>
              </w:rPr>
              <w:t>5</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n70</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1695</w:t>
            </w: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1995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2020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3990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4040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5985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6060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7980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8080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9975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n77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4200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8400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12600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16800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cs="Arial"/>
                <w:sz w:val="18"/>
                <w:highlight w:val="none"/>
                <w:lang w:val="en-US" w:eastAsia="zh-CN"/>
              </w:rPr>
              <w:t>21000</w:t>
            </w:r>
          </w:p>
        </w:tc>
      </w:tr>
    </w:tbl>
    <w:p>
      <w:pPr>
        <w:rPr>
          <w:highlight w:val="none"/>
        </w:rPr>
      </w:pPr>
    </w:p>
    <w:p>
      <w:pPr>
        <w:pStyle w:val="6"/>
        <w:tabs>
          <w:tab w:val="left" w:pos="0"/>
          <w:tab w:val="left" w:pos="420"/>
          <w:tab w:val="left" w:pos="864"/>
        </w:tabs>
        <w:ind w:left="0" w:firstLine="0"/>
        <w:rPr>
          <w:highlight w:val="none"/>
          <w:lang w:eastAsia="zh-CN"/>
        </w:rPr>
      </w:pPr>
      <w:bookmarkStart w:id="286" w:name="_Toc17587"/>
      <w:r>
        <w:rPr>
          <w:rFonts w:hint="eastAsia"/>
          <w:highlight w:val="none"/>
          <w:lang w:eastAsia="zh-CN"/>
        </w:rPr>
        <w:t>5.6.1.4</w:t>
      </w:r>
      <w:r>
        <w:rPr>
          <w:rFonts w:hint="eastAsia" w:eastAsia="宋体"/>
          <w:highlight w:val="none"/>
          <w:lang w:eastAsia="zh-CN"/>
        </w:rPr>
        <w:tab/>
      </w:r>
      <w:r>
        <w:rPr>
          <w:rFonts w:hint="eastAsia" w:eastAsia="宋体"/>
          <w:highlight w:val="none"/>
          <w:lang w:eastAsia="zh-CN"/>
        </w:rPr>
        <w:tab/>
      </w:r>
      <w:r>
        <w:rPr>
          <w:highlight w:val="none"/>
          <w:lang w:eastAsia="zh-CN"/>
        </w:rPr>
        <w:t>∆T</w:t>
      </w:r>
      <w:r>
        <w:rPr>
          <w:rFonts w:hint="eastAsia" w:eastAsia="宋体"/>
          <w:highlight w:val="none"/>
          <w:vertAlign w:val="subscript"/>
          <w:lang w:eastAsia="zh-CN"/>
        </w:rPr>
        <w:t>IB</w:t>
      </w:r>
      <w:r>
        <w:rPr>
          <w:highlight w:val="none"/>
          <w:lang w:eastAsia="zh-CN"/>
        </w:rPr>
        <w:t xml:space="preserve"> and ∆R</w:t>
      </w:r>
      <w:r>
        <w:rPr>
          <w:rFonts w:hint="eastAsia" w:eastAsia="宋体"/>
          <w:highlight w:val="none"/>
          <w:vertAlign w:val="subscript"/>
          <w:lang w:eastAsia="zh-CN"/>
        </w:rPr>
        <w:t>IB</w:t>
      </w:r>
      <w:r>
        <w:rPr>
          <w:highlight w:val="none"/>
          <w:lang w:eastAsia="zh-CN"/>
        </w:rPr>
        <w:t xml:space="preserve"> values</w:t>
      </w:r>
      <w:bookmarkEnd w:id="286"/>
    </w:p>
    <w:p>
      <w:pPr>
        <w:rPr>
          <w:highlight w:val="none"/>
        </w:rPr>
      </w:pPr>
      <w:r>
        <w:rPr>
          <w:highlight w:val="none"/>
        </w:rPr>
        <w:t xml:space="preserve">For </w:t>
      </w:r>
      <w:r>
        <w:rPr>
          <w:rFonts w:hint="eastAsia"/>
          <w:highlight w:val="none"/>
          <w:lang w:eastAsia="zh-CN"/>
        </w:rPr>
        <w:t>CA_</w:t>
      </w:r>
      <w:r>
        <w:rPr>
          <w:highlight w:val="none"/>
          <w:lang w:eastAsia="zh-CN"/>
        </w:rPr>
        <w:t>n70-n77</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rFonts w:hint="eastAsia"/>
          <w:highlight w:val="none"/>
          <w:vertAlign w:val="subscript"/>
          <w:lang w:eastAsia="zh-CN"/>
        </w:rPr>
        <w:t>,c</w:t>
      </w:r>
      <w:r>
        <w:rPr>
          <w:highlight w:val="none"/>
        </w:rPr>
        <w:t xml:space="preserve"> values are same as for </w:t>
      </w:r>
      <w:r>
        <w:rPr>
          <w:highlight w:val="none"/>
          <w:lang w:val="en-US"/>
        </w:rPr>
        <w:t>CA_n70-n78</w:t>
      </w:r>
      <w:r>
        <w:rPr>
          <w:highlight w:val="none"/>
        </w:rPr>
        <w:t xml:space="preserve"> and are given in the tables</w:t>
      </w:r>
      <w:r>
        <w:rPr>
          <w:rFonts w:hint="eastAsia"/>
          <w:highlight w:val="none"/>
        </w:rPr>
        <w:t xml:space="preserve"> below</w:t>
      </w:r>
      <w:r>
        <w:rPr>
          <w:highlight w:val="none"/>
        </w:rPr>
        <w:t>.</w:t>
      </w:r>
    </w:p>
    <w:p>
      <w:pPr>
        <w:keepNext/>
        <w:keepLines/>
        <w:spacing w:before="60" w:after="120"/>
        <w:jc w:val="center"/>
        <w:rPr>
          <w:rFonts w:ascii="Arial" w:hAnsi="Arial" w:eastAsia="宋体" w:cs="Arial"/>
          <w:b/>
          <w:highlight w:val="none"/>
          <w:lang w:val="en-US"/>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5.6</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hint="eastAsia" w:ascii="Arial" w:hAnsi="Arial" w:eastAsia="宋体" w:cs="Arial"/>
                <w:sz w:val="18"/>
                <w:highlight w:val="none"/>
                <w:lang w:val="sv-SE" w:eastAsia="zh-CN"/>
              </w:rPr>
              <w:t>CA_</w:t>
            </w:r>
            <w:r>
              <w:rPr>
                <w:rFonts w:ascii="Arial" w:hAnsi="Arial" w:eastAsia="宋体" w:cs="Arial"/>
                <w:sz w:val="18"/>
                <w:highlight w:val="none"/>
                <w:lang w:val="sv-SE" w:eastAsia="zh-CN"/>
              </w:rPr>
              <w:t>n70-n77</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color w:val="00B050"/>
          <w:highlight w:val="none"/>
          <w:lang w:val="en-US" w:eastAsia="zh-CN"/>
        </w:rPr>
      </w:pPr>
    </w:p>
    <w:p>
      <w:pPr>
        <w:pStyle w:val="6"/>
        <w:tabs>
          <w:tab w:val="left" w:pos="0"/>
          <w:tab w:val="left" w:pos="420"/>
          <w:tab w:val="left" w:pos="864"/>
        </w:tabs>
        <w:ind w:left="0" w:firstLine="0"/>
        <w:rPr>
          <w:rFonts w:eastAsia="宋体"/>
          <w:highlight w:val="none"/>
          <w:lang w:eastAsia="zh-CN"/>
        </w:rPr>
      </w:pPr>
      <w:bookmarkStart w:id="287" w:name="_Toc6685"/>
      <w:r>
        <w:rPr>
          <w:rFonts w:hint="eastAsia"/>
          <w:highlight w:val="none"/>
          <w:lang w:eastAsia="zh-CN"/>
        </w:rPr>
        <w:t>5.6.1.5</w:t>
      </w:r>
      <w:r>
        <w:rPr>
          <w:rFonts w:hint="eastAsia" w:eastAsia="宋体"/>
          <w:highlight w:val="none"/>
          <w:lang w:eastAsia="zh-CN"/>
        </w:rPr>
        <w:t xml:space="preserve"> </w:t>
      </w:r>
      <w:r>
        <w:rPr>
          <w:rFonts w:hint="eastAsia" w:eastAsia="宋体"/>
          <w:highlight w:val="none"/>
          <w:lang w:eastAsia="zh-CN"/>
        </w:rPr>
        <w:tab/>
      </w:r>
      <w:r>
        <w:rPr>
          <w:rFonts w:hint="eastAsia" w:eastAsia="宋体"/>
          <w:highlight w:val="none"/>
          <w:lang w:eastAsia="zh-CN"/>
        </w:rPr>
        <w:tab/>
      </w:r>
      <w:r>
        <w:rPr>
          <w:rFonts w:hint="eastAsia"/>
          <w:highlight w:val="none"/>
          <w:lang w:eastAsia="zh-CN"/>
        </w:rPr>
        <w:t>REFSENS requirements</w:t>
      </w:r>
      <w:bookmarkEnd w:id="287"/>
    </w:p>
    <w:p>
      <w:pPr>
        <w:pStyle w:val="128"/>
        <w:rPr>
          <w:i w:val="0"/>
          <w:color w:val="auto"/>
          <w:highlight w:val="none"/>
          <w:lang w:val="en-US" w:eastAsia="zh-CN"/>
        </w:rPr>
      </w:pPr>
      <w:r>
        <w:rPr>
          <w:i w:val="0"/>
          <w:color w:val="auto"/>
          <w:highlight w:val="none"/>
          <w:lang w:val="en-US" w:eastAsia="zh-CN"/>
        </w:rPr>
        <w:t xml:space="preserve">As can be seen in the co-existence studies in </w:t>
      </w:r>
      <w:r>
        <w:rPr>
          <w:rFonts w:hint="eastAsia"/>
          <w:i w:val="0"/>
          <w:color w:val="auto"/>
          <w:highlight w:val="none"/>
          <w:lang w:val="en-US" w:eastAsia="zh-CN"/>
        </w:rPr>
        <w:t>5.6</w:t>
      </w:r>
      <w:r>
        <w:rPr>
          <w:i w:val="0"/>
          <w:color w:val="auto"/>
          <w:highlight w:val="none"/>
          <w:lang w:val="en-US" w:eastAsia="zh-CN"/>
        </w:rPr>
        <w:t>.1.3 there are 2</w:t>
      </w:r>
      <w:r>
        <w:rPr>
          <w:i w:val="0"/>
          <w:color w:val="auto"/>
          <w:highlight w:val="none"/>
          <w:vertAlign w:val="superscript"/>
          <w:lang w:val="en-US" w:eastAsia="zh-CN"/>
        </w:rPr>
        <w:t>nd</w:t>
      </w:r>
      <w:r>
        <w:rPr>
          <w:i w:val="0"/>
          <w:color w:val="auto"/>
          <w:highlight w:val="none"/>
          <w:lang w:val="en-US" w:eastAsia="zh-CN"/>
        </w:rPr>
        <w:t xml:space="preserve"> harmonics issues to DL n77. Values are reused from CA_n70-n78.</w:t>
      </w:r>
    </w:p>
    <w:p>
      <w:pPr>
        <w:pStyle w:val="112"/>
        <w:rPr>
          <w:highlight w:val="none"/>
        </w:rPr>
      </w:pPr>
      <w:r>
        <w:rPr>
          <w:rFonts w:eastAsia="宋体"/>
          <w:highlight w:val="none"/>
        </w:rPr>
        <w:t xml:space="preserve">Table </w:t>
      </w:r>
      <w:r>
        <w:rPr>
          <w:rFonts w:hint="eastAsia" w:eastAsia="宋体"/>
          <w:highlight w:val="none"/>
          <w:lang w:eastAsia="zh-CN"/>
        </w:rPr>
        <w:t>5.6</w:t>
      </w:r>
      <w:r>
        <w:rPr>
          <w:rFonts w:eastAsia="宋体"/>
          <w:highlight w:val="none"/>
        </w:rPr>
        <w:t xml:space="preserve">.1.5-1: </w:t>
      </w:r>
      <w:r>
        <w:rPr>
          <w:highlight w:val="none"/>
        </w:rP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23.9</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13.8</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n70</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1.1</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6</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highlight w:val="none"/>
              </w:rPr>
              <w:t xml:space="preserve">NOTE 2:  The requirements should be verified for UL NR ARFCN of the aggressor (lower) band (superscript LB) such that </w:t>
            </w:r>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highlight w:val="none"/>
              </w:rPr>
              <w:t xml:space="preserve">in MHz and </w:t>
            </w:r>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highlight w:val="none"/>
              </w:rPr>
              <w:t xml:space="preserve"> with carrier frequency in the victim (higher) band in MHz and  the channel bandwidth configured in the lower band.</w:t>
            </w:r>
          </w:p>
          <w:p>
            <w:pPr>
              <w:pStyle w:val="117"/>
              <w:rPr>
                <w:highlight w:val="none"/>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highlight w:val="none"/>
              </w:rPr>
              <w:t xml:space="preserve"> MHz offset from</w:t>
            </w:r>
            <w:r>
              <w:rPr>
                <w:highlight w:val="none"/>
              </w:rPr>
              <w:t xml:space="preserve"> </w:t>
            </w:r>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highlight w:val="none"/>
              </w:rPr>
              <w:t xml:space="preserve"> in the victim (higher band) with </w:t>
            </w:r>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r>
              <w:rPr>
                <w:highlight w:val="none"/>
              </w:rPr>
              <w:t>, where</w:t>
            </w:r>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highlight w:val="none"/>
              </w:rPr>
              <w:t>are the channel bandwidths configured in the aggressor (lower) and victim (higher) bands in MHz, respectively.</w:t>
            </w:r>
          </w:p>
        </w:tc>
      </w:tr>
    </w:tbl>
    <w:p>
      <w:pPr>
        <w:keepNext/>
        <w:keepLines/>
        <w:rPr>
          <w:highlight w:val="none"/>
          <w:lang w:eastAsia="ja-JP"/>
        </w:rPr>
      </w:pPr>
    </w:p>
    <w:p>
      <w:pPr>
        <w:pStyle w:val="112"/>
        <w:rPr>
          <w:highlight w:val="none"/>
        </w:rPr>
      </w:pPr>
      <w:r>
        <w:rPr>
          <w:highlight w:val="none"/>
          <w:lang w:eastAsia="ja-JP"/>
        </w:rPr>
        <w:t>Table 7.3A.</w:t>
      </w:r>
      <w:r>
        <w:rPr>
          <w:rFonts w:eastAsia="宋体"/>
          <w:highlight w:val="none"/>
          <w:lang w:eastAsia="zh-CN"/>
        </w:rPr>
        <w:t>4</w:t>
      </w:r>
      <w:r>
        <w:rPr>
          <w:highlight w:val="none"/>
          <w:lang w:eastAsia="ja-JP"/>
        </w:rPr>
        <w:t xml:space="preserve">-4: Reference sensitivity exceptions </w:t>
      </w:r>
      <w:r>
        <w:rPr>
          <w:highlight w:val="none"/>
        </w:rPr>
        <w:t>and uplink/downlink configurations</w:t>
      </w:r>
      <w:r>
        <w:rPr>
          <w:highlight w:val="none"/>
          <w:lang w:eastAsia="ja-JP"/>
        </w:rPr>
        <w:t xml:space="preserve">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highlight w:val="none"/>
              </w:rPr>
            </w:pPr>
          </w:p>
        </w:tc>
        <w:tc>
          <w:tcPr>
            <w:tcW w:w="0" w:type="auto"/>
            <w:vMerge w:val="continue"/>
            <w:vAlign w:val="center"/>
          </w:tcPr>
          <w:p>
            <w:pPr>
              <w:spacing w:after="0"/>
              <w:rPr>
                <w:rFonts w:ascii="Arial" w:hAnsi="Arial" w:cs="Arial"/>
                <w:b/>
                <w:bCs/>
                <w:sz w:val="18"/>
                <w:szCs w:val="18"/>
                <w:highlight w:val="none"/>
              </w:rPr>
            </w:pP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vAlign w:val="center"/>
          </w:tcPr>
          <w:p>
            <w:pPr>
              <w:spacing w:after="0"/>
              <w:rPr>
                <w:rFonts w:ascii="Arial" w:hAnsi="Arial" w:cs="Arial"/>
                <w:b/>
                <w:bCs/>
                <w:sz w:val="18"/>
                <w:szCs w:val="18"/>
                <w:highlight w:val="none"/>
                <w:lang w:eastAsia="zh-CN"/>
              </w:rPr>
            </w:pPr>
          </w:p>
        </w:tc>
        <w:tc>
          <w:tcPr>
            <w:tcW w:w="0" w:type="auto"/>
            <w:vMerge w:val="continue"/>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77</w:t>
            </w:r>
            <w:r>
              <w:rPr>
                <w:rFonts w:ascii="Arial" w:hAnsi="Arial" w:cs="Arial"/>
                <w:sz w:val="18"/>
                <w:szCs w:val="18"/>
                <w:highlight w:val="none"/>
                <w:vertAlign w:val="superscript"/>
                <w:lang w:eastAsia="zh-CN"/>
              </w:rPr>
              <w:t>6</w:t>
            </w:r>
          </w:p>
        </w:tc>
        <w:tc>
          <w:tcPr>
            <w:tcW w:w="0" w:type="auto"/>
            <w:vAlign w:val="center"/>
          </w:tcPr>
          <w:p>
            <w:pPr>
              <w:spacing w:after="0"/>
              <w:jc w:val="center"/>
              <w:rPr>
                <w:rFonts w:ascii="Arial" w:hAnsi="Arial" w:cs="Arial"/>
                <w:sz w:val="18"/>
                <w:szCs w:val="18"/>
                <w:highlight w:val="none"/>
                <w:lang w:eastAsia="zh-CN"/>
              </w:rPr>
            </w:pPr>
            <w:r>
              <w:rPr>
                <w:rFonts w:hint="eastAsia" w:ascii="Arial" w:hAnsi="Arial" w:cs="Arial"/>
                <w:sz w:val="18"/>
                <w:szCs w:val="18"/>
                <w:highlight w:val="none"/>
                <w:lang w:eastAsia="zh-CN"/>
              </w:rPr>
              <w:t>n</w:t>
            </w:r>
            <w:r>
              <w:rPr>
                <w:rFonts w:ascii="Arial" w:hAnsi="Arial" w:cs="Arial"/>
                <w:sz w:val="18"/>
                <w:szCs w:val="18"/>
                <w:highlight w:val="none"/>
                <w:lang w:eastAsia="zh-CN"/>
              </w:rPr>
              <w:t>70</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N/A</w:t>
            </w:r>
          </w:p>
        </w:tc>
        <w:tc>
          <w:tcPr>
            <w:tcW w:w="0" w:type="auto"/>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N/A</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7</w:t>
            </w:r>
          </w:p>
        </w:tc>
        <w:tc>
          <w:tcPr>
            <w:tcW w:w="0" w:type="auto"/>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highlight w:val="none"/>
              </w:rPr>
            </w:pPr>
            <w:r>
              <w:rPr>
                <w:rFonts w:cs="Arial"/>
                <w:highlight w:val="none"/>
                <w:lang w:eastAsia="ja-JP"/>
              </w:rPr>
              <w:t xml:space="preserve">NOTE </w:t>
            </w:r>
            <w:r>
              <w:rPr>
                <w:rFonts w:hint="eastAsia" w:eastAsia="宋体" w:cs="Arial"/>
                <w:highlight w:val="none"/>
                <w:lang w:val="en-US" w:eastAsia="zh-CN"/>
              </w:rPr>
              <w:t>6</w:t>
            </w:r>
            <w:r>
              <w:rPr>
                <w:rFonts w:cs="Arial"/>
                <w:highlight w:val="none"/>
                <w:lang w:eastAsia="ja-JP"/>
              </w:rPr>
              <w:t>:</w:t>
            </w:r>
            <w:r>
              <w:rPr>
                <w:rFonts w:cs="Arial"/>
                <w:highlight w:val="none"/>
                <w:lang w:eastAsia="ja-JP"/>
              </w:rPr>
              <w:tab/>
            </w:r>
            <w:r>
              <w:rPr>
                <w:rFonts w:cs="Arial"/>
                <w:highlight w:val="none"/>
                <w:lang w:eastAsia="ja-JP"/>
              </w:rPr>
              <w:t xml:space="preserve">For a UE which supports this band </w:t>
            </w:r>
            <w:r>
              <w:rPr>
                <w:highlight w:val="none"/>
                <w:lang w:eastAsia="ja-JP"/>
              </w:rPr>
              <w:t>combination</w:t>
            </w:r>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p>
          <w:p>
            <w:pPr>
              <w:pStyle w:val="117"/>
              <w:rPr>
                <w:rFonts w:cs="Times New Roman"/>
                <w:bCs w:val="0"/>
                <w:snapToGrid w:val="0"/>
                <w:szCs w:val="21"/>
                <w:highlight w:val="none"/>
                <w:lang w:eastAsia="ja-JP"/>
              </w:rPr>
            </w:pPr>
            <w:r>
              <w:rPr>
                <w:rFonts w:cs="Arial"/>
                <w:highlight w:val="none"/>
              </w:rPr>
              <w:t xml:space="preserve">NOTE </w:t>
            </w:r>
            <w:r>
              <w:rPr>
                <w:rFonts w:hint="eastAsia" w:eastAsia="宋体" w:cs="Arial"/>
                <w:highlight w:val="none"/>
                <w:lang w:val="en-US" w:eastAsia="zh-CN"/>
              </w:rPr>
              <w:t>7</w:t>
            </w:r>
            <w:r>
              <w:rPr>
                <w:rFonts w:cs="Arial"/>
                <w:highlight w:val="none"/>
              </w:rPr>
              <w:t>:</w:t>
            </w:r>
            <w:r>
              <w:rPr>
                <w:rFonts w:cs="Arial"/>
                <w:highlight w:val="none"/>
              </w:rPr>
              <w:tab/>
            </w:r>
            <w:r>
              <w:rPr>
                <w:rFonts w:cs="Arial"/>
                <w:highlight w:val="none"/>
              </w:rPr>
              <w:t xml:space="preserve">The requirements should be verified for UL </w:t>
            </w:r>
            <w:r>
              <w:rPr>
                <w:rFonts w:hint="eastAsia" w:cs="Arial"/>
                <w:highlight w:val="none"/>
                <w:lang w:val="en-US" w:eastAsia="zh-CN"/>
              </w:rPr>
              <w:t>NR-</w:t>
            </w:r>
            <w:r>
              <w:rPr>
                <w:rFonts w:cs="Arial"/>
                <w:highlight w:val="none"/>
              </w:rPr>
              <w:t>ARFCN of the aggressor (higher) band (superscript HB)</w:t>
            </w:r>
            <w:r>
              <w:rPr>
                <w:highlight w:val="none"/>
                <w:lang w:eastAsia="ja-JP"/>
              </w:rPr>
              <w:t xml:space="preserve"> such that </w:t>
            </w:r>
            <w:bookmarkStart w:id="288" w:name="OLE_LINK21"/>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bookmarkEnd w:id="288"/>
            <w:r>
              <w:rPr>
                <w:snapToGrid w:val="0"/>
                <w:highlight w:val="none"/>
                <w:lang w:eastAsia="ja-JP"/>
              </w:rPr>
              <w:t xml:space="preserve">  </w:t>
            </w:r>
            <w:r>
              <w:rPr>
                <w:rFonts w:cs="Arial"/>
                <w:highlight w:val="none"/>
              </w:rPr>
              <w:t>in MHz a</w:t>
            </w:r>
            <w:r>
              <w:rPr>
                <w:rFonts w:cs="Arial"/>
                <w:highlight w:val="none"/>
                <w:lang w:eastAsia="zh-CN"/>
              </w:rPr>
              <w:t xml:space="preserve">nd </w:t>
            </w:r>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r>
              <w:rPr>
                <w:rFonts w:cs="Arial"/>
                <w:position w:val="-14"/>
                <w:highlight w:val="none"/>
                <w:lang w:eastAsia="zh-CN"/>
              </w:rPr>
              <w:t xml:space="preserve"> </w:t>
            </w:r>
            <w:r>
              <w:rPr>
                <w:rFonts w:cs="Arial"/>
                <w:highlight w:val="none"/>
              </w:rPr>
              <w:t xml:space="preserve">with </w:t>
            </w:r>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highlight w:val="none"/>
              </w:rPr>
              <w:t xml:space="preserve"> the carrier frequency in the victim (lower) band and </w:t>
            </w:r>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highlight w:val="none"/>
              </w:rPr>
              <w:t> the channel bandwidth configured in the higher band</w:t>
            </w:r>
            <w:r>
              <w:rPr>
                <w:snapToGrid w:val="0"/>
                <w:highlight w:val="none"/>
                <w:lang w:eastAsia="ja-JP"/>
              </w:rPr>
              <w:t>.</w:t>
            </w:r>
          </w:p>
        </w:tc>
      </w:tr>
    </w:tbl>
    <w:p>
      <w:pPr>
        <w:keepNext/>
        <w:keepLines/>
        <w:rPr>
          <w:highlight w:val="none"/>
          <w:lang w:eastAsia="ja-JP"/>
        </w:rPr>
      </w:pPr>
      <w:r>
        <w:rPr>
          <w:highlight w:val="none"/>
          <w:lang w:eastAsia="ja-JP"/>
        </w:rPr>
        <w:t xml:space="preserve"> </w:t>
      </w:r>
    </w:p>
    <w:p>
      <w:pPr>
        <w:pStyle w:val="6"/>
        <w:rPr>
          <w:highlight w:val="none"/>
        </w:rPr>
      </w:pPr>
      <w:bookmarkStart w:id="289" w:name="_Toc1168"/>
      <w:r>
        <w:rPr>
          <w:rFonts w:hint="eastAsia" w:eastAsia="宋体"/>
          <w:highlight w:val="none"/>
          <w:lang w:eastAsia="zh-CN"/>
        </w:rPr>
        <w:t>5.6</w:t>
      </w:r>
      <w:r>
        <w:rPr>
          <w:highlight w:val="none"/>
        </w:rPr>
        <w:t>.1.6</w:t>
      </w:r>
      <w:r>
        <w:rPr>
          <w:highlight w:val="none"/>
        </w:rPr>
        <w:tab/>
      </w:r>
      <w:r>
        <w:rPr>
          <w:rFonts w:cs="Arial"/>
          <w:szCs w:val="22"/>
          <w:highlight w:val="none"/>
          <w:lang w:val="en-US" w:eastAsia="zh-CN"/>
        </w:rPr>
        <w:t>OOB blocking exception requirements</w:t>
      </w:r>
      <w:bookmarkEnd w:id="289"/>
    </w:p>
    <w:p>
      <w:pPr>
        <w:rPr>
          <w:highlight w:val="none"/>
          <w:lang w:eastAsia="zh-CN"/>
        </w:rPr>
      </w:pPr>
      <w:r>
        <w:rPr>
          <w:highlight w:val="none"/>
          <w:lang w:eastAsia="zh-CN"/>
        </w:rPr>
        <w:t>There is no OOB exception for this CA combination.</w:t>
      </w:r>
    </w:p>
    <w:p>
      <w:pPr>
        <w:pStyle w:val="112"/>
        <w:rPr>
          <w:rFonts w:cs="Arial"/>
          <w:highlight w:val="none"/>
        </w:rPr>
      </w:pPr>
      <w:r>
        <w:rPr>
          <w:rFonts w:cs="Arial"/>
          <w:highlight w:val="none"/>
        </w:rPr>
        <w:t xml:space="preserve">Table </w:t>
      </w:r>
      <w:r>
        <w:rPr>
          <w:rFonts w:hint="eastAsia" w:cs="Arial"/>
          <w:highlight w:val="none"/>
          <w:lang w:val="en-US" w:eastAsia="zh-CN"/>
        </w:rPr>
        <w:t>5.6</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highlight w:val="none"/>
              </w:rPr>
            </w:pPr>
          </w:p>
        </w:tc>
      </w:tr>
    </w:tbl>
    <w:p>
      <w:pPr>
        <w:keepNext/>
        <w:keepLines/>
        <w:rPr>
          <w:highlight w:val="none"/>
          <w:lang w:eastAsia="ja-JP"/>
        </w:rPr>
      </w:pPr>
    </w:p>
    <w:p>
      <w:pPr>
        <w:pStyle w:val="5"/>
        <w:tabs>
          <w:tab w:val="left" w:pos="0"/>
          <w:tab w:val="left" w:pos="420"/>
        </w:tabs>
        <w:rPr>
          <w:highlight w:val="none"/>
          <w:lang w:eastAsia="zh-CN"/>
        </w:rPr>
      </w:pPr>
      <w:bookmarkStart w:id="290" w:name="_Toc15700"/>
      <w:r>
        <w:rPr>
          <w:rFonts w:hint="eastAsia"/>
          <w:highlight w:val="none"/>
          <w:lang w:val="en-US" w:eastAsia="zh-CN"/>
        </w:rPr>
        <w:t>5.6.2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290"/>
    </w:p>
    <w:p>
      <w:pPr>
        <w:pStyle w:val="6"/>
        <w:spacing w:before="180"/>
        <w:rPr>
          <w:rFonts w:cs="Arial"/>
          <w:highlight w:val="none"/>
          <w:lang w:val="en-US" w:eastAsia="zh-CN"/>
        </w:rPr>
      </w:pPr>
      <w:bookmarkStart w:id="291" w:name="_Toc16924"/>
      <w:r>
        <w:rPr>
          <w:rFonts w:hint="eastAsia" w:cs="Arial"/>
          <w:highlight w:val="none"/>
          <w:lang w:val="en-US" w:eastAsia="zh-CN"/>
        </w:rPr>
        <w:t>5.6</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291"/>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5.6</w:t>
      </w:r>
      <w:r>
        <w:rPr>
          <w:rFonts w:ascii="Arial" w:hAnsi="Arial" w:cs="Arial"/>
          <w:b/>
          <w:highlight w:val="none"/>
          <w:lang w:val="en-US" w:eastAsia="zh-CN"/>
        </w:rPr>
        <w:t>.2</w:t>
      </w:r>
      <w:r>
        <w:rPr>
          <w:rFonts w:ascii="Arial" w:hAnsi="Arial" w:cs="Arial"/>
          <w:b/>
          <w:highlight w:val="none"/>
          <w:lang w:val="en-US"/>
        </w:rPr>
        <w:t>.</w:t>
      </w:r>
      <w:r>
        <w:rPr>
          <w:rFonts w:hint="eastAsia"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highlight w:val="none"/>
              </w:rPr>
            </w:pPr>
            <w:r>
              <w:rPr>
                <w:rFonts w:cs="Arial"/>
                <w:highlight w:val="none"/>
              </w:rPr>
              <w:t>Uplink CA Configuration</w:t>
            </w:r>
          </w:p>
        </w:tc>
        <w:tc>
          <w:tcPr>
            <w:tcW w:w="2622" w:type="dxa"/>
          </w:tcPr>
          <w:p>
            <w:pPr>
              <w:pStyle w:val="103"/>
              <w:rPr>
                <w:rFonts w:cs="Arial"/>
                <w:highlight w:val="none"/>
              </w:rPr>
            </w:pPr>
            <w:r>
              <w:rPr>
                <w:rFonts w:cs="Arial"/>
                <w:highlight w:val="none"/>
              </w:rPr>
              <w:t>Class 3 (dBm)</w:t>
            </w:r>
          </w:p>
        </w:tc>
        <w:tc>
          <w:tcPr>
            <w:tcW w:w="2930" w:type="dxa"/>
          </w:tcPr>
          <w:p>
            <w:pPr>
              <w:pStyle w:val="103"/>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cs="Arial"/>
                <w:highlight w:val="none"/>
                <w:lang w:val="en-US" w:eastAsia="zh-CN"/>
              </w:rPr>
            </w:pPr>
            <w:r>
              <w:rPr>
                <w:rFonts w:cs="Arial"/>
                <w:highlight w:val="none"/>
                <w:lang w:val="en-US" w:eastAsia="zh-CN"/>
              </w:rPr>
              <w:t>CA_n70A-n77A</w:t>
            </w:r>
          </w:p>
        </w:tc>
        <w:tc>
          <w:tcPr>
            <w:tcW w:w="2622" w:type="dxa"/>
          </w:tcPr>
          <w:p>
            <w:pPr>
              <w:pStyle w:val="104"/>
              <w:rPr>
                <w:rFonts w:cs="Arial"/>
                <w:highlight w:val="none"/>
                <w:lang w:val="en-US" w:eastAsia="zh-CN"/>
              </w:rPr>
            </w:pPr>
            <w:r>
              <w:rPr>
                <w:rFonts w:cs="Arial"/>
                <w:highlight w:val="none"/>
                <w:lang w:val="en-US" w:eastAsia="zh-CN"/>
              </w:rPr>
              <w:t>23</w:t>
            </w:r>
          </w:p>
        </w:tc>
        <w:tc>
          <w:tcPr>
            <w:tcW w:w="2930" w:type="dxa"/>
          </w:tcPr>
          <w:p>
            <w:pPr>
              <w:pStyle w:val="104"/>
              <w:rPr>
                <w:rFonts w:cs="Arial"/>
                <w:highlight w:val="none"/>
              </w:rPr>
            </w:pPr>
            <w:r>
              <w:rPr>
                <w:rFonts w:cs="Arial"/>
                <w:highlight w:val="none"/>
              </w:rPr>
              <w:t>+2/-3</w:t>
            </w:r>
          </w:p>
        </w:tc>
      </w:tr>
    </w:tbl>
    <w:p>
      <w:pPr>
        <w:rPr>
          <w:highlight w:val="none"/>
          <w:lang w:eastAsia="ko-KR"/>
        </w:rPr>
      </w:pPr>
    </w:p>
    <w:p>
      <w:pPr>
        <w:pStyle w:val="6"/>
        <w:tabs>
          <w:tab w:val="left" w:pos="0"/>
          <w:tab w:val="left" w:pos="420"/>
          <w:tab w:val="left" w:pos="864"/>
        </w:tabs>
        <w:ind w:left="0" w:firstLine="0"/>
        <w:rPr>
          <w:highlight w:val="none"/>
          <w:lang w:eastAsia="zh-CN"/>
        </w:rPr>
      </w:pPr>
      <w:bookmarkStart w:id="292" w:name="_Toc8251"/>
      <w:r>
        <w:rPr>
          <w:rFonts w:hint="eastAsia"/>
          <w:highlight w:val="none"/>
          <w:lang w:val="en-US" w:eastAsia="zh-CN"/>
        </w:rPr>
        <w:t>5.6.2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 studies</w:t>
      </w:r>
      <w:bookmarkEnd w:id="292"/>
    </w:p>
    <w:p>
      <w:pPr>
        <w:rPr>
          <w:highlight w:val="none"/>
        </w:rPr>
      </w:pPr>
      <w:r>
        <w:rPr>
          <w:highlight w:val="none"/>
        </w:rPr>
        <w:t xml:space="preserve">Table </w:t>
      </w:r>
      <w:r>
        <w:rPr>
          <w:rFonts w:hint="eastAsia"/>
          <w:highlight w:val="none"/>
          <w:lang w:val="en-US" w:eastAsia="zh-CN"/>
        </w:rPr>
        <w:t>5.6.2</w:t>
      </w:r>
      <w:r>
        <w:rPr>
          <w:highlight w:val="none"/>
          <w:lang w:eastAsia="zh-CN"/>
        </w:rPr>
        <w:t>.</w:t>
      </w:r>
      <w:r>
        <w:rPr>
          <w:rFonts w:hint="eastAsia"/>
          <w:highlight w:val="none"/>
          <w:lang w:val="en-US" w:eastAsia="zh-CN"/>
        </w:rPr>
        <w:t>2</w:t>
      </w:r>
      <w:r>
        <w:rPr>
          <w:highlight w:val="none"/>
        </w:rPr>
        <w:t>-1 list B</w:t>
      </w:r>
      <w:r>
        <w:rPr>
          <w:rFonts w:hint="eastAsia"/>
          <w:highlight w:val="none"/>
          <w:lang w:eastAsia="ja-JP"/>
        </w:rPr>
        <w:t xml:space="preserve">and </w:t>
      </w:r>
      <w:r>
        <w:rPr>
          <w:highlight w:val="none"/>
          <w:lang w:val="en-US" w:eastAsia="zh-CN"/>
        </w:rPr>
        <w:t>n70</w:t>
      </w:r>
      <w:r>
        <w:rPr>
          <w:rFonts w:hint="eastAsia"/>
          <w:highlight w:val="none"/>
          <w:lang w:eastAsia="ja-JP"/>
        </w:rPr>
        <w:t xml:space="preserve"> </w:t>
      </w:r>
      <w:r>
        <w:rPr>
          <w:highlight w:val="none"/>
        </w:rPr>
        <w:t>+ B</w:t>
      </w:r>
      <w:r>
        <w:rPr>
          <w:rFonts w:hint="eastAsia"/>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n70</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(3450-3550 MHz)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highlight w:val="none"/>
                <w:lang w:val="en-US" w:eastAsia="ja-JP"/>
              </w:rPr>
            </w:pPr>
            <w:r>
              <w:rPr>
                <w:rFonts w:ascii="Arial" w:hAnsi="Arial" w:cs="Arial"/>
                <w:b/>
                <w:bCs/>
                <w:color w:val="000000"/>
                <w:sz w:val="18"/>
                <w:szCs w:val="18"/>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1695</w:t>
            </w:r>
          </w:p>
        </w:tc>
        <w:tc>
          <w:tcPr>
            <w:tcW w:w="1842"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1855</w:t>
            </w:r>
          </w:p>
        </w:tc>
        <w:tc>
          <w:tcPr>
            <w:tcW w:w="1985"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4114</w:t>
            </w:r>
          </w:p>
        </w:tc>
        <w:tc>
          <w:tcPr>
            <w:tcW w:w="1843" w:type="dxa"/>
            <w:tcBorders>
              <w:top w:val="nil"/>
              <w:left w:val="nil"/>
              <w:bottom w:val="single" w:color="auto" w:sz="4" w:space="0"/>
              <w:right w:val="single" w:color="auto" w:sz="4" w:space="0"/>
            </w:tcBorders>
            <w:shd w:val="clear" w:color="auto" w:fill="auto"/>
            <w:noWrap/>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5049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5751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6840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6970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11786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8535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8680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7414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13449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3480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8228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10098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3390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12351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15986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10230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10390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14014</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17649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2015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1770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10972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13740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rPr>
              <w:t>14070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9042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8"/>
                <w:szCs w:val="18"/>
                <w:highlight w:val="none"/>
                <w:lang w:val="en-US" w:eastAsia="ja-JP"/>
              </w:rPr>
            </w:pPr>
            <w:r>
              <w:rPr>
                <w:rFonts w:ascii="Arial" w:hAnsi="Arial" w:cs="Arial"/>
                <w:color w:val="000000"/>
                <w:sz w:val="18"/>
                <w:szCs w:val="18"/>
                <w:highlight w:val="none"/>
                <w:lang w:val="en-US" w:eastAsia="ja-JP"/>
              </w:rPr>
              <w:t>10947</w:t>
            </w:r>
          </w:p>
        </w:tc>
      </w:tr>
    </w:tbl>
    <w:p>
      <w:pPr>
        <w:rPr>
          <w:highlight w:val="none"/>
          <w:lang w:eastAsia="ko-KR"/>
        </w:rPr>
      </w:pPr>
    </w:p>
    <w:p>
      <w:pPr>
        <w:rPr>
          <w:highlight w:val="none"/>
        </w:rPr>
      </w:pPr>
      <w:r>
        <w:rPr>
          <w:iCs/>
          <w:highlight w:val="none"/>
          <w:lang w:val="en-US" w:eastAsia="zh-CN"/>
        </w:rPr>
        <w:t>Since i</w:t>
      </w:r>
      <w:r>
        <w:rPr>
          <w:rFonts w:cs="Arial"/>
          <w:highlight w:val="none"/>
          <w:lang w:val="en-US"/>
        </w:rPr>
        <w:t>n</w:t>
      </w:r>
      <w:r>
        <w:rPr>
          <w:rFonts w:cs="Arial"/>
          <w:highlight w:val="none"/>
        </w:rPr>
        <w:t xml:space="preserve"> the USA, </w:t>
      </w:r>
      <w:r>
        <w:rPr>
          <w:szCs w:val="18"/>
          <w:highlight w:val="none"/>
        </w:rPr>
        <w:t>n77 band is restricted to 3450 – 3550 MHz and 3700 – 3980 MHz, IMD products are calculated based on those frequencies.</w:t>
      </w:r>
      <w:r>
        <w:rPr>
          <w:highlight w:val="none"/>
        </w:rPr>
        <w:t xml:space="preserve"> </w:t>
      </w:r>
      <w:r>
        <w:rPr>
          <w:highlight w:val="none"/>
          <w:lang w:eastAsia="ko-KR"/>
        </w:rPr>
        <w:t xml:space="preserve">And based on the </w:t>
      </w:r>
      <w:r>
        <w:rPr>
          <w:highlight w:val="none"/>
          <w:lang w:val="en-US" w:eastAsia="zh-CN"/>
        </w:rPr>
        <w:t>t</w:t>
      </w:r>
      <w:r>
        <w:rPr>
          <w:highlight w:val="none"/>
          <w:lang w:eastAsia="ko-KR"/>
        </w:rPr>
        <w:t xml:space="preserve">able above it can be seen that </w:t>
      </w:r>
    </w:p>
    <w:p>
      <w:pPr>
        <w:pStyle w:val="153"/>
        <w:numPr>
          <w:ilvl w:val="0"/>
          <w:numId w:val="0"/>
        </w:numPr>
        <w:shd w:val="clear" w:color="auto" w:fill="FFFFFF" w:themeFill="background1"/>
        <w:ind w:left="360" w:leftChars="0"/>
        <w:rPr>
          <w:highlight w:val="none"/>
          <w:lang w:eastAsia="ko-KR"/>
        </w:rPr>
      </w:pPr>
      <w:r>
        <w:rPr>
          <w:highlight w:val="none"/>
          <w:lang w:eastAsia="ko-KR"/>
        </w:rPr>
        <w:t>IMD2 and IMD5 may affect own Rx frequencies of band n70.</w:t>
      </w:r>
    </w:p>
    <w:p>
      <w:pPr>
        <w:rPr>
          <w:highlight w:val="none"/>
          <w:lang w:eastAsia="ko-KR"/>
        </w:rPr>
      </w:pP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5.6.2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ascii="Arial" w:hAnsi="Arial"/>
                <w:b/>
                <w:sz w:val="18"/>
                <w:highlight w:val="none"/>
                <w:lang w:val="en-US" w:eastAsia="zh-CN"/>
              </w:rPr>
              <w:t>UL NR</w:t>
            </w:r>
            <w:r>
              <w:rPr>
                <w:rFonts w:ascii="Arial" w:hAnsi="Arial"/>
                <w:b/>
                <w:sz w:val="18"/>
                <w:highlight w:val="none"/>
              </w:rPr>
              <w:t xml:space="preserve"> </w:t>
            </w:r>
            <w:r>
              <w:rPr>
                <w:rFonts w:hint="eastAsia" w:ascii="Arial" w:hAnsi="Arial"/>
                <w:b/>
                <w:sz w:val="18"/>
                <w:highlight w:val="none"/>
                <w:lang w:val="en-US" w:eastAsia="zh-CN"/>
              </w:rPr>
              <w:t>CA</w:t>
            </w:r>
            <w:r>
              <w:rPr>
                <w:rFonts w:ascii="Arial" w:hAnsi="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hint="eastAsia" w:hAnsi="Arial"/>
                <w:b/>
                <w:sz w:val="18"/>
                <w:highlight w:val="none"/>
              </w:rPr>
              <w:t xml:space="preserve">Maximum </w:t>
            </w:r>
            <w:r>
              <w:rPr>
                <w:rFonts w:ascii="Arial" w:hAnsi="Arial"/>
                <w:b/>
                <w:sz w:val="18"/>
                <w:highlight w:val="none"/>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highlight w:val="none"/>
              </w:rPr>
            </w:pPr>
            <w:r>
              <w:rPr>
                <w:rFonts w:ascii="Arial" w:hAnsi="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ascii="Arial" w:hAnsi="Arial" w:cs="Arial"/>
                <w:sz w:val="18"/>
                <w:szCs w:val="18"/>
                <w:highlight w:val="none"/>
                <w:lang w:eastAsia="zh-CN"/>
              </w:rPr>
              <w:t>CA</w:t>
            </w:r>
            <w:r>
              <w:rPr>
                <w:rFonts w:ascii="Arial" w:hAnsi="Arial" w:cs="Arial"/>
                <w:sz w:val="18"/>
                <w:szCs w:val="18"/>
                <w:highlight w:val="none"/>
                <w:lang w:eastAsia="ja-JP"/>
              </w:rPr>
              <w:t>_</w:t>
            </w:r>
            <w:r>
              <w:rPr>
                <w:rFonts w:ascii="Arial" w:hAnsi="Arial" w:cs="Arial"/>
                <w:sz w:val="18"/>
                <w:szCs w:val="18"/>
                <w:highlight w:val="none"/>
                <w:lang w:val="en-US" w:eastAsia="zh-CN"/>
              </w:rPr>
              <w:t>n70</w:t>
            </w:r>
            <w:r>
              <w:rPr>
                <w:rFonts w:ascii="Arial" w:hAnsi="Arial" w:cs="Arial"/>
                <w:sz w:val="18"/>
                <w:szCs w:val="18"/>
                <w:highlight w:val="none"/>
                <w:lang w:eastAsia="ja-JP"/>
              </w:rPr>
              <w:t>-n77</w:t>
            </w:r>
          </w:p>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lang w:val="sv-SE" w:eastAsia="zh-CN"/>
              </w:rPr>
            </w:pPr>
            <w:r>
              <w:rPr>
                <w:rFonts w:ascii="Arial" w:hAnsi="Arial" w:cs="Arial"/>
                <w:highlight w:val="none"/>
              </w:rPr>
              <w:t>E-UTRA Band 2, 4, 5, 12, 13, 14, 17, 24, 25, 26, 29, 30, 50, 51, 53, 66, 70, 71, 74, 85, 103</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lang w:val="en-US" w:eastAsia="zh-CN"/>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E-UTRA Band 41</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DL_low</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F</w:t>
            </w:r>
            <w:r>
              <w:rPr>
                <w:rFonts w:ascii="Arial" w:hAnsi="Arial" w:cs="Arial"/>
                <w:highlight w:val="none"/>
                <w:vertAlign w:val="subscript"/>
              </w:rPr>
              <w:t>DL_high</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-50</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1</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2</w:t>
            </w:r>
          </w:p>
        </w:tc>
      </w:tr>
      <w:tr>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rFonts w:cs="Arial"/>
                <w:szCs w:val="18"/>
                <w:highlight w:val="none"/>
              </w:rPr>
            </w:pPr>
            <w:r>
              <w:rPr>
                <w:rFonts w:cs="Arial"/>
                <w:highlight w:val="none"/>
              </w:rPr>
              <w:t>Frequency range</w:t>
            </w:r>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rFonts w:ascii="Arial" w:hAnsi="Arial" w:cs="Arial"/>
                <w:sz w:val="18"/>
                <w:szCs w:val="18"/>
                <w:highlight w:val="none"/>
              </w:rPr>
            </w:pPr>
            <w:r>
              <w:rPr>
                <w:rFonts w:ascii="Arial" w:hAnsi="Arial" w:cs="Arial"/>
                <w:highlight w:val="none"/>
                <w:lang w:eastAsia="zh-CN"/>
              </w:rPr>
              <w:t>1884.5</w:t>
            </w:r>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w:t>
            </w:r>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highlight w:val="none"/>
              </w:rPr>
            </w:pPr>
            <w:r>
              <w:rPr>
                <w:rFonts w:ascii="Arial" w:hAnsi="Arial" w:cs="Arial"/>
                <w:highlight w:val="none"/>
              </w:rPr>
              <w:t>1915.7</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-41</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0.3</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highlight w:val="none"/>
              </w:rPr>
            </w:pPr>
            <w:r>
              <w:rPr>
                <w:rFonts w:ascii="Arial" w:hAnsi="Arial" w:cs="Arial"/>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highlight w:val="none"/>
              </w:rPr>
            </w:pPr>
            <w:r>
              <w:rPr>
                <w:rFonts w:eastAsia="宋体"/>
                <w:highlight w:val="none"/>
              </w:rPr>
              <w:t>NOTE 2:</w:t>
            </w:r>
            <w:r>
              <w:rPr>
                <w:rFonts w:eastAsia="宋体"/>
                <w:highlight w:val="none"/>
              </w:rPr>
              <w:tab/>
            </w:r>
            <w:r>
              <w:rPr>
                <w:rFonts w:eastAsia="宋体"/>
                <w:highlight w:val="none"/>
              </w:rPr>
              <w:t>As exceptions, measurements with a level up to the applicable requirements defined in Table 6.5.3.1-2 are permitted for each assigned NR carrier used in the measurement due to 2nd, 3rd, 4th or 5</w:t>
            </w:r>
            <w:r>
              <w:rPr>
                <w:rFonts w:eastAsia="宋体"/>
                <w:highlight w:val="none"/>
                <w:vertAlign w:val="superscript"/>
              </w:rPr>
              <w:t>th</w:t>
            </w:r>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highlight w:val="none"/>
                <w:vertAlign w:val="subscript"/>
              </w:rPr>
              <w:t>CRB</w:t>
            </w:r>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p>
          <w:p>
            <w:pPr>
              <w:pStyle w:val="117"/>
              <w:rPr>
                <w:highlight w:val="none"/>
                <w:lang w:eastAsia="zh-CN"/>
              </w:rPr>
            </w:pPr>
            <w:r>
              <w:rPr>
                <w:rFonts w:eastAsia="宋体"/>
                <w:highlight w:val="none"/>
              </w:rPr>
              <w:t>NOTE 3:</w:t>
            </w:r>
            <w:r>
              <w:rPr>
                <w:rFonts w:eastAsia="宋体"/>
                <w:highlight w:val="none"/>
              </w:rPr>
              <w:tab/>
            </w:r>
            <w:r>
              <w:rPr>
                <w:rFonts w:eastAsia="宋体"/>
                <w:highlight w:val="none"/>
              </w:rPr>
              <w:t>Applicable when co-existence with PHS system operating in 1884.5 -1915.7 MHz</w:t>
            </w:r>
          </w:p>
        </w:tc>
      </w:tr>
    </w:tbl>
    <w:p>
      <w:pPr>
        <w:pStyle w:val="128"/>
        <w:rPr>
          <w:i w:val="0"/>
          <w:iCs/>
          <w:color w:val="auto"/>
          <w:highlight w:val="none"/>
        </w:rPr>
      </w:pPr>
    </w:p>
    <w:p>
      <w:pPr>
        <w:pStyle w:val="6"/>
        <w:tabs>
          <w:tab w:val="left" w:pos="0"/>
          <w:tab w:val="left" w:pos="420"/>
          <w:tab w:val="left" w:pos="864"/>
        </w:tabs>
        <w:ind w:left="0" w:firstLine="0"/>
        <w:rPr>
          <w:highlight w:val="none"/>
          <w:lang w:val="en-US" w:eastAsia="zh-CN"/>
        </w:rPr>
      </w:pPr>
      <w:bookmarkStart w:id="293" w:name="_Toc4967"/>
      <w:r>
        <w:rPr>
          <w:rFonts w:hint="eastAsia"/>
          <w:highlight w:val="none"/>
          <w:lang w:val="en-US" w:eastAsia="zh-CN"/>
        </w:rPr>
        <w:t>5.6.2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293"/>
    </w:p>
    <w:p>
      <w:pPr>
        <w:rPr>
          <w:highlight w:val="none"/>
        </w:rPr>
      </w:pPr>
      <w:r>
        <w:rPr>
          <w:highlight w:val="none"/>
        </w:rPr>
        <w:t>Based on the co-existence studies the following MSD need to be defined. Values are reused from CA_n70-n78 for IMD2 and IMD5</w:t>
      </w:r>
    </w:p>
    <w:p>
      <w:pPr>
        <w:jc w:val="center"/>
        <w:rPr>
          <w:rFonts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5.6.2.3-1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highlight w:val="none"/>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w:t>
            </w:r>
            <w:r>
              <w:rPr>
                <w:highlight w:val="none"/>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DL F</w:t>
            </w:r>
            <w:r>
              <w:rPr>
                <w:highlight w:val="none"/>
                <w:vertAlign w:val="subscript"/>
              </w:rPr>
              <w:t>c</w:t>
            </w:r>
            <w:r>
              <w:rPr>
                <w:highlight w:val="none"/>
              </w:rP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 xml:space="preserve">MSD </w:t>
            </w:r>
            <w:r>
              <w:rPr>
                <w:highlight w:val="none"/>
              </w:rPr>
              <w:br w:type="textWrapping"/>
            </w:r>
            <w:r>
              <w:rPr>
                <w:highlight w:val="none"/>
              </w:rPr>
              <w:t>(dB)</w:t>
            </w:r>
          </w:p>
        </w:tc>
        <w:tc>
          <w:tcPr>
            <w:tcW w:w="1152" w:type="dxa"/>
            <w:tcBorders>
              <w:top w:val="single" w:color="auto" w:sz="4" w:space="0"/>
              <w:left w:val="single" w:color="auto" w:sz="4" w:space="0"/>
              <w:bottom w:val="single" w:color="auto" w:sz="4" w:space="0"/>
              <w:right w:val="single" w:color="auto" w:sz="4" w:space="0"/>
            </w:tcBorders>
          </w:tcPr>
          <w:p>
            <w:pPr>
              <w:pStyle w:val="103"/>
              <w:rPr>
                <w:highlight w:val="none"/>
              </w:rPr>
            </w:pPr>
            <w:r>
              <w:rPr>
                <w:highlight w:val="none"/>
              </w:rP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highlight w:val="none"/>
              </w:rPr>
            </w:pPr>
            <w:r>
              <w:rPr>
                <w:highlight w:val="none"/>
                <w:lang w:eastAsia="ja-JP"/>
              </w:rPr>
              <w:t>CA_n70-n77</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zh-CN"/>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1702.5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2002.5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highlight w:val="none"/>
                <w:lang w:eastAsia="zh-CN"/>
              </w:rPr>
              <w:t>31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highlight w:val="none"/>
                <w:lang w:eastAsia="zh-CN"/>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3705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zh-CN"/>
              </w:rPr>
              <w:t>3705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CN"/>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eastAsia="zh-TW"/>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rPr>
            </w:pPr>
            <w:r>
              <w:rPr>
                <w:rFonts w:cs="Arial"/>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1697.5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1997.5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zh-CN"/>
              </w:rPr>
              <w:t>5.0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F</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rFonts w:cs="Arial"/>
                <w:highlight w:val="none"/>
                <w:lang w:eastAsia="ja-JP"/>
              </w:rPr>
            </w:pPr>
            <w:r>
              <w:rPr>
                <w:rFonts w:cs="Arial"/>
                <w:highlight w:val="none"/>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zh-CN"/>
              </w:rPr>
            </w:pPr>
            <w:r>
              <w:rPr>
                <w:rFonts w:cs="Arial"/>
                <w:highlight w:val="none"/>
                <w:lang w:eastAsia="zh-CN"/>
              </w:rPr>
              <w:t>3545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highlight w:val="none"/>
                <w:lang w:val="en-US" w:eastAsia="zh-CN"/>
              </w:rPr>
            </w:pPr>
            <w:r>
              <w:rPr>
                <w:highlight w:val="none"/>
                <w:lang w:val="en-US" w:eastAsia="zh-CN"/>
              </w:rPr>
              <w:t>T</w:t>
            </w:r>
            <w:r>
              <w:rPr>
                <w:rFonts w:hint="eastAsia"/>
                <w:highlight w:val="none"/>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rFonts w:cs="Arial"/>
                <w:highlight w:val="none"/>
                <w:lang w:eastAsia="ja-JP"/>
              </w:rPr>
            </w:pPr>
            <w:r>
              <w:rPr>
                <w:rFonts w:cs="Arial"/>
                <w:highlight w:val="none"/>
                <w:lang w:eastAsia="ja-JP"/>
              </w:rPr>
              <w:t>N/A</w:t>
            </w:r>
          </w:p>
        </w:tc>
      </w:tr>
    </w:tbl>
    <w:p>
      <w:pPr>
        <w:rPr>
          <w:highlight w:val="none"/>
        </w:rPr>
      </w:pPr>
    </w:p>
    <w:p>
      <w:pPr>
        <w:keepNext/>
        <w:keepLines/>
        <w:spacing w:before="180"/>
        <w:ind w:left="1134" w:hanging="1134"/>
        <w:outlineLvl w:val="1"/>
        <w:rPr>
          <w:rFonts w:ascii="Arial" w:hAnsi="Arial" w:eastAsia="等线"/>
          <w:sz w:val="32"/>
          <w:highlight w:val="none"/>
        </w:rPr>
      </w:pPr>
      <w:r>
        <w:rPr>
          <w:rFonts w:hint="eastAsia" w:ascii="Arial" w:hAnsi="Arial" w:eastAsia="等线"/>
          <w:sz w:val="32"/>
          <w:highlight w:val="none"/>
          <w:lang w:eastAsia="zh-CN"/>
        </w:rPr>
        <w:t>5.7</w:t>
      </w:r>
      <w:r>
        <w:rPr>
          <w:rFonts w:ascii="Arial" w:hAnsi="Arial" w:eastAsia="等线"/>
          <w:sz w:val="32"/>
          <w:highlight w:val="none"/>
        </w:rPr>
        <w:tab/>
      </w:r>
      <w:r>
        <w:rPr>
          <w:rFonts w:ascii="Arial" w:hAnsi="Arial" w:eastAsia="等线"/>
          <w:sz w:val="32"/>
          <w:highlight w:val="none"/>
        </w:rPr>
        <w:t>CA_n12-n25</w:t>
      </w:r>
    </w:p>
    <w:p>
      <w:pPr>
        <w:keepNext/>
        <w:keepLines/>
        <w:spacing w:before="120"/>
        <w:ind w:left="1134" w:hanging="1134"/>
        <w:outlineLvl w:val="2"/>
        <w:rPr>
          <w:rFonts w:ascii="Arial" w:hAnsi="Arial" w:eastAsia="等线" w:cs="Arial"/>
          <w:sz w:val="28"/>
          <w:szCs w:val="28"/>
          <w:highlight w:val="none"/>
          <w:lang w:val="en-US" w:eastAsia="zh-CN"/>
        </w:rPr>
      </w:pPr>
      <w:r>
        <w:rPr>
          <w:rFonts w:hint="eastAsia" w:ascii="Arial" w:hAnsi="Arial" w:eastAsia="等线"/>
          <w:sz w:val="28"/>
          <w:highlight w:val="none"/>
          <w:lang w:eastAsia="zh-CN"/>
        </w:rPr>
        <w:t>5.7</w:t>
      </w:r>
      <w:r>
        <w:rPr>
          <w:rFonts w:ascii="Arial" w:hAnsi="Arial" w:eastAsia="等线"/>
          <w:sz w:val="28"/>
          <w:highlight w:val="none"/>
        </w:rPr>
        <w:t>.1</w:t>
      </w:r>
      <w:r>
        <w:rPr>
          <w:rFonts w:ascii="Arial" w:hAnsi="Arial" w:eastAsia="等线"/>
          <w:sz w:val="28"/>
          <w:highlight w:val="none"/>
        </w:rPr>
        <w:tab/>
      </w:r>
      <w:r>
        <w:rPr>
          <w:rFonts w:ascii="Arial" w:hAnsi="Arial" w:eastAsia="等线" w:cs="Arial"/>
          <w:sz w:val="28"/>
          <w:szCs w:val="28"/>
          <w:highlight w:val="none"/>
          <w:lang w:val="en-US" w:eastAsia="zh-CN"/>
        </w:rPr>
        <w:t>Common for 1 band UL and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.1.1</w:t>
      </w:r>
      <w:r>
        <w:rPr>
          <w:rFonts w:ascii="Arial" w:hAnsi="Arial" w:eastAsia="等线"/>
          <w:sz w:val="24"/>
          <w:highlight w:val="none"/>
        </w:rPr>
        <w:tab/>
      </w:r>
      <w:r>
        <w:rPr>
          <w:rFonts w:ascii="Arial" w:hAnsi="Arial" w:eastAsia="等线" w:cs="Arial"/>
          <w:sz w:val="24"/>
          <w:highlight w:val="none"/>
          <w:lang w:eastAsia="zh-CN"/>
        </w:rPr>
        <w:t>Operating bands for CA</w:t>
      </w:r>
    </w:p>
    <w:p>
      <w:pPr>
        <w:keepNext/>
        <w:keepLines/>
        <w:spacing w:before="60"/>
        <w:jc w:val="center"/>
        <w:rPr>
          <w:rFonts w:ascii="Arial" w:hAnsi="Arial" w:eastAsia="等线" w:cs="Arial"/>
          <w:b/>
          <w:highlight w:val="none"/>
          <w:lang w:eastAsia="ja-JP"/>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eastAsia="zh-CN"/>
        </w:rPr>
        <w:t>.</w:t>
      </w:r>
      <w:r>
        <w:rPr>
          <w:rFonts w:ascii="Arial" w:hAnsi="Arial" w:eastAsia="等线" w:cs="Arial"/>
          <w:b/>
          <w:highlight w:val="none"/>
          <w:lang w:val="en-US" w:eastAsia="zh-CN"/>
        </w:rPr>
        <w:t>1</w:t>
      </w:r>
      <w:r>
        <w:rPr>
          <w:rFonts w:ascii="Arial" w:hAnsi="Arial" w:eastAsia="等线" w:cs="Arial"/>
          <w:b/>
          <w:highlight w:val="none"/>
          <w:lang w:eastAsia="zh-CN"/>
        </w:rPr>
        <w:t>.1</w:t>
      </w:r>
      <w:r>
        <w:rPr>
          <w:rFonts w:ascii="Arial" w:hAnsi="Arial" w:eastAsia="等线" w:cs="Arial"/>
          <w:b/>
          <w:highlight w:val="none"/>
        </w:rPr>
        <w:t>-1</w:t>
      </w:r>
      <w:r>
        <w:rPr>
          <w:rFonts w:ascii="Arial" w:hAnsi="Arial" w:eastAsia="等线"/>
          <w:b/>
          <w:highlight w:val="none"/>
        </w:rPr>
        <w:t xml:space="preserve">: </w:t>
      </w:r>
      <w:r>
        <w:rPr>
          <w:rFonts w:ascii="Arial" w:hAnsi="Arial" w:eastAsia="等线" w:cs="Arial"/>
          <w:b/>
          <w:highlight w:val="none"/>
        </w:rPr>
        <w:t xml:space="preserve">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lang w:eastAsia="ja-JP"/>
              </w:rPr>
              <w:t>NR</w:t>
            </w:r>
            <w:r>
              <w:rPr>
                <w:rFonts w:ascii="Arial" w:hAnsi="Arial" w:eastAsia="Malgun Gothic" w:cs="Arial"/>
                <w:b/>
                <w:sz w:val="18"/>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Duplex</w:t>
            </w:r>
          </w:p>
          <w:p>
            <w:pPr>
              <w:keepNext/>
              <w:keepLines/>
              <w:spacing w:after="0"/>
              <w:jc w:val="center"/>
              <w:rPr>
                <w:rFonts w:eastAsia="Malgun Gothic"/>
                <w:b/>
                <w:sz w:val="18"/>
                <w:highlight w:val="none"/>
              </w:rPr>
            </w:pPr>
            <w:r>
              <w:rPr>
                <w:rFonts w:ascii="Arial" w:hAnsi="Arial" w:eastAsia="Malgun Gothic"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UL_low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sz w:val="18"/>
                <w:highlight w:val="none"/>
              </w:rPr>
            </w:pPr>
            <w:r>
              <w:rPr>
                <w:rFonts w:ascii="Arial" w:hAnsi="Arial" w:eastAsia="Malgun Gothic" w:cs="Arial"/>
                <w:b/>
                <w:sz w:val="18"/>
                <w:highlight w:val="none"/>
              </w:rPr>
              <w:t>F</w:t>
            </w:r>
            <w:r>
              <w:rPr>
                <w:rFonts w:ascii="Arial" w:hAnsi="Arial" w:eastAsia="Malgun Gothic" w:cs="Arial"/>
                <w:b/>
                <w:sz w:val="18"/>
                <w:highlight w:val="none"/>
                <w:vertAlign w:val="subscript"/>
              </w:rPr>
              <w:t>DL_low</w:t>
            </w:r>
            <w:r>
              <w:rPr>
                <w:rFonts w:ascii="Arial" w:hAnsi="Arial" w:eastAsia="Malgun Gothic" w:cs="Arial"/>
                <w:b/>
                <w:sz w:val="18"/>
                <w:highlight w:val="none"/>
              </w:rPr>
              <w:t xml:space="preserve"> – F</w:t>
            </w:r>
            <w:r>
              <w:rPr>
                <w:rFonts w:ascii="Arial" w:hAnsi="Arial" w:eastAsia="Malgun Gothic"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n1</w:t>
            </w:r>
            <w:r>
              <w:rPr>
                <w:rFonts w:ascii="Arial" w:hAnsi="Arial" w:eastAsia="等线" w:cs="Arial"/>
                <w:sz w:val="18"/>
                <w:highlight w:val="none"/>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699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16MHz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29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7</w:t>
            </w:r>
            <w:r>
              <w:rPr>
                <w:rFonts w:ascii="Arial" w:hAnsi="Arial" w:eastAsia="等线" w:cs="Arial"/>
                <w:sz w:val="18"/>
                <w:highlight w:val="none"/>
                <w:lang w:val="en-US" w:eastAsia="zh-CN"/>
              </w:rPr>
              <w:t>46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1</w:t>
            </w:r>
            <w:r>
              <w:rPr>
                <w:rFonts w:ascii="Arial" w:hAnsi="Arial" w:eastAsia="等线" w:cs="Arial"/>
                <w:sz w:val="18"/>
                <w:highlight w:val="none"/>
                <w:lang w:val="en-US" w:eastAsia="zh-CN"/>
              </w:rPr>
              <w:t>995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highlight w:val="none"/>
                <w:lang w:val="en-US" w:eastAsia="zh-CN"/>
              </w:rPr>
            </w:pPr>
            <w:r>
              <w:rPr>
                <w:rFonts w:hint="eastAsia" w:ascii="Arial" w:hAnsi="Arial" w:eastAsia="等线" w:cs="Arial"/>
                <w:sz w:val="18"/>
                <w:highlight w:val="none"/>
                <w:lang w:val="en-US" w:eastAsia="zh-CN"/>
              </w:rPr>
              <w:t>F</w:t>
            </w:r>
            <w:r>
              <w:rPr>
                <w:rFonts w:ascii="Arial" w:hAnsi="Arial" w:eastAsia="等线" w:cs="Arial"/>
                <w:sz w:val="18"/>
                <w:highlight w:val="none"/>
                <w:lang w:val="en-US" w:eastAsia="zh-CN"/>
              </w:rPr>
              <w:t>DD</w:t>
            </w:r>
          </w:p>
        </w:tc>
      </w:tr>
    </w:tbl>
    <w:p>
      <w:pPr>
        <w:rPr>
          <w:rFonts w:eastAsia="等线"/>
          <w:highlight w:val="none"/>
          <w:lang w:eastAsia="zh-CN"/>
        </w:rPr>
      </w:pP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.1.2</w:t>
      </w:r>
      <w:r>
        <w:rPr>
          <w:rFonts w:ascii="Arial" w:hAnsi="Arial" w:eastAsia="等线"/>
          <w:sz w:val="24"/>
          <w:highlight w:val="none"/>
        </w:rPr>
        <w:tab/>
      </w:r>
      <w:r>
        <w:rPr>
          <w:rFonts w:ascii="Arial" w:hAnsi="Arial" w:eastAsia="等线" w:cs="Arial"/>
          <w:sz w:val="24"/>
          <w:highlight w:val="none"/>
          <w:lang w:eastAsia="zh-CN"/>
        </w:rPr>
        <w:t>Channel bandwidths per operating band for CA</w:t>
      </w:r>
    </w:p>
    <w:p>
      <w:pPr>
        <w:keepNext/>
        <w:keepLines/>
        <w:spacing w:before="60"/>
        <w:jc w:val="center"/>
        <w:rPr>
          <w:rFonts w:ascii="Arial" w:hAnsi="Arial" w:eastAsia="等线" w:cs="Arial"/>
          <w:b/>
          <w:highlight w:val="none"/>
          <w:lang w:val="en-US" w:eastAsia="zh-CN"/>
        </w:rPr>
      </w:pPr>
      <w:r>
        <w:rPr>
          <w:rFonts w:ascii="Arial" w:hAnsi="Arial" w:eastAsia="等线" w:cs="Arial"/>
          <w:b/>
          <w:highlight w:val="none"/>
        </w:rPr>
        <w:t xml:space="preserve">Table </w:t>
      </w:r>
      <w:r>
        <w:rPr>
          <w:rFonts w:hint="eastAsia" w:ascii="Arial" w:hAnsi="Arial" w:eastAsia="等线" w:cs="Arial"/>
          <w:b/>
          <w:highlight w:val="none"/>
          <w:lang w:val="en-US" w:eastAsia="zh-CN"/>
        </w:rPr>
        <w:t>5.7</w:t>
      </w:r>
      <w:r>
        <w:rPr>
          <w:rFonts w:ascii="Arial" w:hAnsi="Arial" w:eastAsia="等线" w:cs="Arial"/>
          <w:b/>
          <w:highlight w:val="none"/>
          <w:lang w:val="en-US" w:eastAsia="zh-CN"/>
        </w:rPr>
        <w:t>.1</w:t>
      </w:r>
      <w:r>
        <w:rPr>
          <w:rFonts w:ascii="Arial" w:hAnsi="Arial" w:eastAsia="等线" w:cs="Arial"/>
          <w:b/>
          <w:highlight w:val="none"/>
          <w:lang w:eastAsia="zh-CN"/>
        </w:rPr>
        <w:t>.2</w:t>
      </w:r>
      <w:r>
        <w:rPr>
          <w:rFonts w:ascii="Arial" w:hAnsi="Arial" w:eastAsia="等线" w:cs="Arial"/>
          <w:b/>
          <w:highlight w:val="none"/>
        </w:rPr>
        <w:t xml:space="preserve">-1: Supported </w:t>
      </w:r>
      <w:r>
        <w:rPr>
          <w:rFonts w:ascii="Arial" w:hAnsi="Arial" w:eastAsia="等线" w:cs="Arial"/>
          <w:b/>
          <w:highlight w:val="none"/>
          <w:lang w:eastAsia="ja-JP"/>
        </w:rPr>
        <w:t>b</w:t>
      </w:r>
      <w:r>
        <w:rPr>
          <w:rFonts w:ascii="Arial" w:hAnsi="Arial" w:eastAsia="等线" w:cs="Arial"/>
          <w:b/>
          <w:highlight w:val="none"/>
        </w:rPr>
        <w:t xml:space="preserve">andwidths per </w:t>
      </w:r>
      <w:r>
        <w:rPr>
          <w:rFonts w:ascii="Arial" w:hAnsi="Arial" w:eastAsia="等线" w:cs="Arial"/>
          <w:b/>
          <w:highlight w:val="none"/>
          <w:lang w:val="en-US" w:eastAsia="zh-CN"/>
        </w:rPr>
        <w:t>CA</w:t>
      </w:r>
      <w:r>
        <w:rPr>
          <w:rFonts w:ascii="Arial" w:hAnsi="Arial" w:eastAsia="等线" w:cs="Arial"/>
          <w:b/>
          <w:highlight w:val="none"/>
          <w:lang w:eastAsia="zh-CN"/>
        </w:rPr>
        <w:t xml:space="preserve"> band combination of </w:t>
      </w:r>
      <w:r>
        <w:rPr>
          <w:rFonts w:ascii="Arial" w:hAnsi="Arial" w:eastAsia="等线" w:cs="Arial"/>
          <w:b/>
          <w:highlight w:val="none"/>
          <w:lang w:val="en-US" w:eastAsia="zh-CN"/>
        </w:rPr>
        <w:t>band n12+n25</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eastAsia="zh-CN"/>
              </w:rPr>
            </w:pPr>
            <w:r>
              <w:rPr>
                <w:rFonts w:ascii="Arial" w:hAnsi="Arial" w:eastAsia="等线"/>
                <w:b/>
                <w:sz w:val="18"/>
                <w:highlight w:val="none"/>
              </w:rPr>
              <w:t>Uplink CA configuration</w:t>
            </w:r>
            <w:r>
              <w:rPr>
                <w:rFonts w:hint="eastAsia" w:ascii="Arial" w:hAnsi="Arial" w:eastAsia="等线"/>
                <w:b/>
                <w:sz w:val="18"/>
                <w:highlight w:val="none"/>
                <w:lang w:eastAsia="zh-CN"/>
              </w:rPr>
              <w:t xml:space="preserve"> </w:t>
            </w:r>
            <w:r>
              <w:rPr>
                <w:rFonts w:ascii="Arial" w:hAnsi="Arial" w:eastAsia="等线"/>
                <w:b/>
                <w:sz w:val="18"/>
                <w:highlight w:val="none"/>
              </w:rPr>
              <w:t>or single uplink carrier</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highlight w:val="none"/>
                <w:lang w:val="en-US" w:eastAsia="zh-CN" w:bidi="ar"/>
              </w:rPr>
            </w:pPr>
            <w:r>
              <w:rPr>
                <w:rFonts w:hint="eastAsia" w:ascii="Arial" w:hAnsi="Arial" w:eastAsia="等线"/>
                <w:b/>
                <w:sz w:val="18"/>
                <w:highlight w:val="none"/>
                <w:lang w:eastAsia="zh-CN"/>
              </w:rPr>
              <w:t>C</w:t>
            </w:r>
            <w:r>
              <w:rPr>
                <w:rFonts w:ascii="Arial" w:hAnsi="Arial" w:eastAsia="等线"/>
                <w:b/>
                <w:sz w:val="18"/>
                <w:highlight w:val="none"/>
                <w:lang w:eastAsia="zh-CN"/>
              </w:rPr>
              <w:t xml:space="preserve">hannel bandwidth </w:t>
            </w:r>
            <w:r>
              <w:rPr>
                <w:rFonts w:hint="eastAsia" w:ascii="Arial" w:hAnsi="Arial" w:eastAsia="等线"/>
                <w:b/>
                <w:sz w:val="18"/>
                <w:highlight w:val="none"/>
                <w:lang w:eastAsia="zh-CN"/>
              </w:rPr>
              <w:t>(</w:t>
            </w:r>
            <w:r>
              <w:rPr>
                <w:rFonts w:ascii="Arial" w:hAnsi="Arial" w:eastAsia="等线"/>
                <w:b/>
                <w:sz w:val="18"/>
                <w:highlight w:val="none"/>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szCs w:val="18"/>
                <w:highlight w:val="none"/>
                <w:lang w:val="en-US" w:eastAsia="zh-CN"/>
              </w:rPr>
            </w:pPr>
            <w:r>
              <w:rPr>
                <w:rFonts w:ascii="Arial" w:hAnsi="Arial" w:eastAsia="等线"/>
                <w:b/>
                <w:sz w:val="18"/>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szCs w:val="18"/>
                <w:highlight w:val="none"/>
                <w:lang w:val="en-US" w:eastAsia="zh-CN"/>
              </w:rPr>
            </w:pPr>
            <w:r>
              <w:rPr>
                <w:rFonts w:hint="eastAsia" w:ascii="Arial" w:hAnsi="Arial" w:eastAsia="等线"/>
                <w:sz w:val="18"/>
                <w:szCs w:val="18"/>
                <w:highlight w:val="none"/>
                <w:lang w:eastAsia="zh-CN"/>
              </w:rPr>
              <w:t>CA</w:t>
            </w:r>
            <w:r>
              <w:rPr>
                <w:rFonts w:ascii="Arial" w:hAnsi="Arial" w:eastAsia="等线"/>
                <w:sz w:val="18"/>
                <w:szCs w:val="18"/>
                <w:highlight w:val="none"/>
              </w:rPr>
              <w:t>_</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12</w:t>
            </w:r>
            <w:r>
              <w:rPr>
                <w:rFonts w:ascii="Arial" w:hAnsi="Arial" w:eastAsia="等线"/>
                <w:sz w:val="18"/>
                <w:szCs w:val="18"/>
                <w:highlight w:val="none"/>
                <w:lang w:val="sv-SE" w:eastAsia="ja-JP"/>
              </w:rPr>
              <w:t>A-</w:t>
            </w: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r>
              <w:rPr>
                <w:rFonts w:ascii="Arial" w:hAnsi="Arial" w:eastAsia="等线"/>
                <w:sz w:val="18"/>
                <w:szCs w:val="18"/>
                <w:highlight w:val="none"/>
                <w:lang w:val="sv-SE" w:eastAsia="ja-JP"/>
              </w:rPr>
              <w:t>A</w:t>
            </w: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ascii="Arial" w:hAnsi="Arial" w:eastAsia="等线"/>
                <w:sz w:val="18"/>
                <w:szCs w:val="18"/>
                <w:highlight w:val="none"/>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r>
              <w:rPr>
                <w:rFonts w:hint="eastAsia" w:ascii="Arial" w:hAnsi="Arial" w:eastAsia="等线"/>
                <w:sz w:val="18"/>
                <w:szCs w:val="18"/>
                <w:highlight w:val="none"/>
                <w:lang w:val="en-US" w:eastAsia="zh-CN"/>
              </w:rPr>
              <w:t>n</w:t>
            </w:r>
            <w:r>
              <w:rPr>
                <w:rFonts w:ascii="Arial" w:hAnsi="Arial" w:eastAsia="等线"/>
                <w:sz w:val="18"/>
                <w:szCs w:val="18"/>
                <w:highlight w:val="none"/>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eastAsia="等线"/>
                <w:szCs w:val="18"/>
                <w:highlight w:val="none"/>
                <w:lang w:val="en-US" w:eastAsia="zh-CN"/>
              </w:rPr>
            </w:pPr>
            <w:r>
              <w:rPr>
                <w:rFonts w:ascii="Arial" w:hAnsi="Arial" w:cs="Arial"/>
                <w:sz w:val="18"/>
                <w:szCs w:val="18"/>
                <w:highlight w:val="none"/>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sz w:val="18"/>
                <w:szCs w:val="18"/>
                <w:highlight w:val="none"/>
                <w:lang w:val="en-US" w:eastAsia="zh-CN"/>
              </w:rPr>
            </w:pPr>
          </w:p>
        </w:tc>
      </w:tr>
    </w:tbl>
    <w:p>
      <w:pPr>
        <w:keepNext/>
        <w:keepLines/>
        <w:spacing w:before="120"/>
        <w:outlineLvl w:val="2"/>
        <w:rPr>
          <w:rFonts w:ascii="Arial" w:hAnsi="Arial" w:eastAsia="等线" w:cs="Arial"/>
          <w:sz w:val="28"/>
          <w:szCs w:val="28"/>
          <w:highlight w:val="none"/>
          <w:lang w:eastAsia="zh-CN"/>
        </w:rPr>
      </w:pPr>
      <w:r>
        <w:rPr>
          <w:rFonts w:hint="eastAsia" w:ascii="Arial" w:hAnsi="Arial" w:eastAsia="等线"/>
          <w:sz w:val="28"/>
          <w:highlight w:val="none"/>
          <w:lang w:eastAsia="zh-CN"/>
        </w:rPr>
        <w:t>5.7</w:t>
      </w:r>
      <w:r>
        <w:rPr>
          <w:rFonts w:ascii="Arial" w:hAnsi="Arial" w:eastAsia="等线"/>
          <w:sz w:val="28"/>
          <w:highlight w:val="none"/>
        </w:rPr>
        <w:t>.2</w:t>
      </w:r>
      <w:r>
        <w:rPr>
          <w:rFonts w:ascii="Arial" w:hAnsi="Arial" w:eastAsia="等线"/>
          <w:sz w:val="28"/>
          <w:highlight w:val="none"/>
        </w:rPr>
        <w:tab/>
      </w:r>
      <w:r>
        <w:rPr>
          <w:rFonts w:ascii="Arial" w:hAnsi="Arial" w:eastAsia="等线" w:cs="Arial"/>
          <w:sz w:val="28"/>
          <w:szCs w:val="28"/>
          <w:highlight w:val="none"/>
          <w:lang w:eastAsia="zh-CN"/>
        </w:rPr>
        <w:t>Specific for 2 bands UL CA</w:t>
      </w:r>
    </w:p>
    <w:p>
      <w:pPr>
        <w:keepNext/>
        <w:keepLines/>
        <w:spacing w:before="120"/>
        <w:ind w:left="1418" w:hanging="1418"/>
        <w:outlineLvl w:val="3"/>
        <w:rPr>
          <w:rFonts w:ascii="Arial" w:hAnsi="Arial" w:eastAsia="等线"/>
          <w:sz w:val="24"/>
          <w:highlight w:val="none"/>
        </w:rPr>
      </w:pPr>
      <w:r>
        <w:rPr>
          <w:rFonts w:hint="eastAsia" w:ascii="Arial" w:hAnsi="Arial" w:eastAsia="等线"/>
          <w:sz w:val="24"/>
          <w:highlight w:val="none"/>
          <w:lang w:eastAsia="zh-CN"/>
        </w:rPr>
        <w:t>5.7</w:t>
      </w:r>
      <w:r>
        <w:rPr>
          <w:rFonts w:ascii="Arial" w:hAnsi="Arial" w:eastAsia="等线"/>
          <w:sz w:val="24"/>
          <w:highlight w:val="none"/>
        </w:rPr>
        <w:t>.2.1</w:t>
      </w:r>
      <w:r>
        <w:rPr>
          <w:rFonts w:ascii="Arial" w:hAnsi="Arial" w:eastAsia="等线"/>
          <w:sz w:val="24"/>
          <w:highlight w:val="none"/>
        </w:rPr>
        <w:tab/>
      </w:r>
      <w:r>
        <w:rPr>
          <w:rFonts w:ascii="Arial" w:hAnsi="Arial" w:eastAsia="等线" w:cs="Arial"/>
          <w:sz w:val="24"/>
          <w:highlight w:val="none"/>
          <w:lang w:eastAsia="zh-CN"/>
        </w:rPr>
        <w:t xml:space="preserve">Maximum output power for </w:t>
      </w:r>
      <w:r>
        <w:rPr>
          <w:rFonts w:ascii="Arial" w:hAnsi="Arial" w:eastAsia="等线" w:cs="Arial"/>
          <w:sz w:val="24"/>
          <w:highlight w:val="none"/>
          <w:lang w:val="en-US" w:eastAsia="zh-CN"/>
        </w:rPr>
        <w:t>inter-band CA</w:t>
      </w:r>
    </w:p>
    <w:p>
      <w:pPr>
        <w:keepNext/>
        <w:keepLines/>
        <w:spacing w:before="120" w:after="120"/>
        <w:jc w:val="center"/>
        <w:rPr>
          <w:rFonts w:ascii="Arial" w:hAnsi="Arial" w:eastAsia="等线" w:cs="Arial"/>
          <w:b/>
          <w:sz w:val="21"/>
          <w:szCs w:val="22"/>
          <w:highlight w:val="none"/>
          <w:lang w:val="en-US" w:eastAsia="zh-CN"/>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1</w:t>
      </w:r>
      <w:r>
        <w:rPr>
          <w:rFonts w:ascii="Arial" w:hAnsi="Arial" w:eastAsia="等线" w:cs="Arial"/>
          <w:b/>
          <w:highlight w:val="none"/>
          <w:lang w:val="en-US"/>
        </w:rPr>
        <w:t xml:space="preserve">-1: </w:t>
      </w:r>
      <w:r>
        <w:rPr>
          <w:rFonts w:ascii="Arial" w:hAnsi="Arial" w:eastAsia="等线" w:cs="Arial"/>
          <w:b/>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Uplink CA Configuration</w:t>
            </w:r>
          </w:p>
        </w:tc>
        <w:tc>
          <w:tcPr>
            <w:tcW w:w="2622"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Class 3 (dBm)</w:t>
            </w:r>
          </w:p>
        </w:tc>
        <w:tc>
          <w:tcPr>
            <w:tcW w:w="2930" w:type="dxa"/>
          </w:tcPr>
          <w:p>
            <w:pPr>
              <w:keepNext/>
              <w:keepLines/>
              <w:spacing w:after="0"/>
              <w:jc w:val="center"/>
              <w:rPr>
                <w:rFonts w:ascii="Arial" w:hAnsi="Arial" w:eastAsia="等线" w:cs="Arial"/>
                <w:b/>
                <w:sz w:val="18"/>
                <w:highlight w:val="none"/>
              </w:rPr>
            </w:pPr>
            <w:r>
              <w:rPr>
                <w:rFonts w:ascii="Arial" w:hAnsi="Arial" w:eastAsia="等线" w:cs="Arial"/>
                <w:b/>
                <w:sz w:val="18"/>
                <w:highlight w:val="none"/>
              </w:rPr>
              <w:t>Tolerance (dB)</w:t>
            </w:r>
            <w:r>
              <w:rPr>
                <w:rFonts w:ascii="Arial" w:hAnsi="Arial" w:eastAsia="等线" w:cs="Arial"/>
                <w:b/>
                <w:sz w:val="18"/>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CA_n12A-n25A</w:t>
            </w:r>
          </w:p>
        </w:tc>
        <w:tc>
          <w:tcPr>
            <w:tcW w:w="2622" w:type="dxa"/>
          </w:tcPr>
          <w:p>
            <w:pPr>
              <w:keepNext/>
              <w:keepLines/>
              <w:spacing w:after="0"/>
              <w:jc w:val="center"/>
              <w:rPr>
                <w:rFonts w:ascii="Arial" w:hAnsi="Arial" w:eastAsia="等线" w:cs="Arial"/>
                <w:sz w:val="18"/>
                <w:highlight w:val="none"/>
                <w:lang w:val="en-US" w:eastAsia="zh-CN"/>
              </w:rPr>
            </w:pPr>
            <w:r>
              <w:rPr>
                <w:rFonts w:ascii="Arial" w:hAnsi="Arial" w:eastAsia="等线" w:cs="Arial"/>
                <w:sz w:val="18"/>
                <w:highlight w:val="none"/>
                <w:lang w:val="en-US" w:eastAsia="zh-CN"/>
              </w:rPr>
              <w:t>23</w:t>
            </w:r>
          </w:p>
        </w:tc>
        <w:tc>
          <w:tcPr>
            <w:tcW w:w="2930" w:type="dxa"/>
          </w:tcPr>
          <w:p>
            <w:pPr>
              <w:keepNext/>
              <w:keepLines/>
              <w:spacing w:after="0"/>
              <w:jc w:val="center"/>
              <w:rPr>
                <w:rFonts w:ascii="Arial" w:hAnsi="Arial" w:eastAsia="等线" w:cs="Arial"/>
                <w:sz w:val="18"/>
                <w:highlight w:val="none"/>
              </w:rPr>
            </w:pPr>
            <w:r>
              <w:rPr>
                <w:rFonts w:ascii="Arial" w:hAnsi="Arial" w:eastAsia="等线" w:cs="Arial"/>
                <w:sz w:val="18"/>
                <w:highlight w:val="none"/>
              </w:rPr>
              <w:t>+</w:t>
            </w:r>
            <w:r>
              <w:rPr>
                <w:rFonts w:ascii="Arial" w:hAnsi="Arial" w:eastAsia="等线" w:cs="Arial"/>
                <w:sz w:val="18"/>
                <w:highlight w:val="none"/>
                <w:lang w:val="en-US" w:eastAsia="zh-CN"/>
              </w:rPr>
              <w:t>2</w:t>
            </w:r>
            <w:r>
              <w:rPr>
                <w:rFonts w:ascii="Arial" w:hAnsi="Arial" w:eastAsia="等线" w:cs="Arial"/>
                <w:sz w:val="18"/>
                <w:highlight w:val="none"/>
              </w:rPr>
              <w:t>/-</w:t>
            </w:r>
            <w:r>
              <w:rPr>
                <w:rFonts w:ascii="Arial" w:hAnsi="Arial" w:eastAsia="等线" w:cs="Arial"/>
                <w:sz w:val="18"/>
                <w:highlight w:val="none"/>
                <w:lang w:val="en-US" w:eastAsia="zh-CN"/>
              </w:rPr>
              <w:t>3</w:t>
            </w:r>
          </w:p>
        </w:tc>
      </w:tr>
    </w:tbl>
    <w:p>
      <w:pPr>
        <w:keepNext/>
        <w:keepLines/>
        <w:rPr>
          <w:rFonts w:eastAsia="等线"/>
          <w:highlight w:val="none"/>
          <w:lang w:val="en-US" w:eastAsia="zh-CN"/>
        </w:rPr>
      </w:pPr>
    </w:p>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.2.2</w:t>
      </w:r>
      <w:r>
        <w:rPr>
          <w:rFonts w:ascii="Arial" w:hAnsi="Arial" w:eastAsia="等线"/>
          <w:sz w:val="24"/>
          <w:highlight w:val="none"/>
        </w:rPr>
        <w:tab/>
      </w:r>
      <w:r>
        <w:rPr>
          <w:rFonts w:ascii="Arial" w:hAnsi="Arial" w:eastAsia="等线" w:cs="Arial"/>
          <w:sz w:val="24"/>
          <w:highlight w:val="none"/>
          <w:lang w:eastAsia="zh-CN"/>
        </w:rPr>
        <w:t>UE co-existence studies</w:t>
      </w:r>
    </w:p>
    <w:p>
      <w:pPr>
        <w:rPr>
          <w:rFonts w:eastAsia="等线"/>
          <w:highlight w:val="none"/>
        </w:rPr>
      </w:pPr>
      <w:r>
        <w:rPr>
          <w:rFonts w:eastAsia="等线"/>
          <w:highlight w:val="none"/>
        </w:rPr>
        <w:t xml:space="preserve">Table </w:t>
      </w:r>
      <w:r>
        <w:rPr>
          <w:rFonts w:hint="eastAsia"/>
          <w:highlight w:val="none"/>
          <w:lang w:val="en-US" w:eastAsia="zh-CN"/>
        </w:rPr>
        <w:t>5.7</w:t>
      </w:r>
      <w:r>
        <w:rPr>
          <w:highlight w:val="none"/>
          <w:lang w:val="en-US" w:eastAsia="zh-CN"/>
        </w:rPr>
        <w:t>.2.2</w:t>
      </w:r>
      <w:r>
        <w:rPr>
          <w:rFonts w:eastAsia="等线"/>
          <w:highlight w:val="none"/>
        </w:rPr>
        <w:t>-1 lists B</w:t>
      </w:r>
      <w:r>
        <w:rPr>
          <w:rFonts w:eastAsia="MS Mincho"/>
          <w:highlight w:val="none"/>
          <w:lang w:eastAsia="ja-JP"/>
        </w:rPr>
        <w:t xml:space="preserve">and </w:t>
      </w:r>
      <w:r>
        <w:rPr>
          <w:highlight w:val="none"/>
          <w:lang w:val="en-US" w:eastAsia="zh-CN"/>
        </w:rPr>
        <w:t>n</w:t>
      </w:r>
      <w:r>
        <w:rPr>
          <w:rFonts w:eastAsia="MS Mincho"/>
          <w:highlight w:val="none"/>
          <w:lang w:eastAsia="ja-JP"/>
        </w:rPr>
        <w:t xml:space="preserve">12 </w:t>
      </w:r>
      <w:r>
        <w:rPr>
          <w:rFonts w:eastAsia="等线"/>
          <w:highlight w:val="none"/>
        </w:rPr>
        <w:t>+ B</w:t>
      </w:r>
      <w:r>
        <w:rPr>
          <w:rFonts w:eastAsia="MS Mincho"/>
          <w:highlight w:val="none"/>
          <w:lang w:eastAsia="ja-JP"/>
        </w:rPr>
        <w:t xml:space="preserve">and </w:t>
      </w:r>
      <w:r>
        <w:rPr>
          <w:highlight w:val="none"/>
          <w:lang w:val="en-US" w:eastAsia="zh-CN"/>
        </w:rPr>
        <w:t>n</w:t>
      </w:r>
      <w:r>
        <w:rPr>
          <w:rFonts w:eastAsia="MS Mincho"/>
          <w:highlight w:val="none"/>
          <w:lang w:val="en-US" w:eastAsia="ja-JP"/>
        </w:rPr>
        <w:t>25</w:t>
      </w:r>
      <w:r>
        <w:rPr>
          <w:rFonts w:eastAsia="等线"/>
          <w:highlight w:val="none"/>
        </w:rPr>
        <w:t xml:space="preserve"> 2UL</w:t>
      </w:r>
      <w:r>
        <w:rPr>
          <w:highlight w:val="none"/>
          <w:lang w:eastAsia="zh-CN"/>
        </w:rPr>
        <w:t xml:space="preserve"> bands</w:t>
      </w:r>
      <w:r>
        <w:rPr>
          <w:rFonts w:eastAsia="等线"/>
          <w:highlight w:val="none"/>
        </w:rPr>
        <w:t xml:space="preserve"> </w:t>
      </w:r>
      <w:r>
        <w:rPr>
          <w:rFonts w:eastAsia="等线"/>
          <w:highlight w:val="none"/>
          <w:lang w:val="en-US" w:eastAsia="zh-CN"/>
        </w:rPr>
        <w:t>CA</w:t>
      </w:r>
      <w:r>
        <w:rPr>
          <w:rFonts w:eastAsia="等线"/>
          <w:highlight w:val="none"/>
        </w:rPr>
        <w:t xml:space="preserve"> </w:t>
      </w:r>
      <w:r>
        <w:rPr>
          <w:rFonts w:eastAsia="等线"/>
          <w:highlight w:val="none"/>
          <w:lang w:eastAsia="ja-JP"/>
        </w:rPr>
        <w:t>2</w:t>
      </w:r>
      <w:r>
        <w:rPr>
          <w:rFonts w:eastAsia="等线"/>
          <w:highlight w:val="none"/>
          <w:vertAlign w:val="superscript"/>
          <w:lang w:eastAsia="ja-JP"/>
        </w:rPr>
        <w:t>nd</w:t>
      </w:r>
      <w:r>
        <w:rPr>
          <w:rFonts w:eastAsia="等线"/>
          <w:highlight w:val="none"/>
          <w:lang w:eastAsia="ja-JP"/>
        </w:rPr>
        <w:t xml:space="preserve">, </w:t>
      </w:r>
      <w:r>
        <w:rPr>
          <w:rFonts w:eastAsia="等线"/>
          <w:highlight w:val="none"/>
        </w:rPr>
        <w:t>3</w:t>
      </w:r>
      <w:r>
        <w:rPr>
          <w:rFonts w:eastAsia="等线"/>
          <w:highlight w:val="none"/>
          <w:vertAlign w:val="superscript"/>
        </w:rPr>
        <w:t>rd</w:t>
      </w:r>
      <w:r>
        <w:rPr>
          <w:rFonts w:eastAsia="等线"/>
          <w:highlight w:val="none"/>
          <w:lang w:eastAsia="ja-JP"/>
        </w:rPr>
        <w:t>, 4</w:t>
      </w:r>
      <w:r>
        <w:rPr>
          <w:rFonts w:eastAsia="等线"/>
          <w:highlight w:val="none"/>
          <w:vertAlign w:val="superscript"/>
          <w:lang w:eastAsia="ja-JP"/>
        </w:rPr>
        <w:t>th</w:t>
      </w:r>
      <w:r>
        <w:rPr>
          <w:rFonts w:eastAsia="等线"/>
          <w:highlight w:val="none"/>
          <w:lang w:eastAsia="ja-JP"/>
        </w:rPr>
        <w:t xml:space="preserve"> and 5</w:t>
      </w:r>
      <w:r>
        <w:rPr>
          <w:rFonts w:eastAsia="等线"/>
          <w:highlight w:val="none"/>
          <w:vertAlign w:val="superscript"/>
          <w:lang w:eastAsia="ja-JP"/>
        </w:rPr>
        <w:t>th</w:t>
      </w:r>
      <w:r>
        <w:rPr>
          <w:rFonts w:eastAsia="等线"/>
          <w:highlight w:val="none"/>
          <w:lang w:eastAsia="ja-JP"/>
        </w:rPr>
        <w:t xml:space="preserve"> </w:t>
      </w:r>
      <w:r>
        <w:rPr>
          <w:rFonts w:eastAsia="等线"/>
          <w:highlight w:val="none"/>
        </w:rPr>
        <w:t>order IMD for the UE-to-UE coexistence analysis.</w:t>
      </w:r>
    </w:p>
    <w:p>
      <w:pPr>
        <w:keepNext/>
        <w:keepLines/>
        <w:spacing w:before="120" w:after="120"/>
        <w:jc w:val="center"/>
        <w:rPr>
          <w:rFonts w:ascii="Arial" w:hAnsi="Arial" w:eastAsia="等线" w:cs="Arial"/>
          <w:b/>
          <w:highlight w:val="none"/>
          <w:lang w:val="en-US"/>
        </w:rPr>
      </w:pPr>
      <w:r>
        <w:rPr>
          <w:rFonts w:ascii="Arial" w:hAnsi="Arial" w:eastAsia="等线" w:cs="Arial"/>
          <w:b/>
          <w:highlight w:val="none"/>
          <w:lang w:val="en-US"/>
        </w:rPr>
        <w:t xml:space="preserve">Table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-1: Band </w:t>
      </w:r>
      <w:r>
        <w:rPr>
          <w:rFonts w:ascii="Arial" w:hAnsi="Arial" w:cs="Arial"/>
          <w:b/>
          <w:highlight w:val="none"/>
          <w:lang w:val="en-US" w:eastAsia="zh-CN"/>
        </w:rPr>
        <w:t>n</w:t>
      </w:r>
      <w:r>
        <w:rPr>
          <w:rFonts w:ascii="Arial" w:hAnsi="Arial" w:eastAsia="等线" w:cs="Arial"/>
          <w:b/>
          <w:highlight w:val="none"/>
          <w:lang w:val="en-US" w:eastAsia="ja-JP"/>
        </w:rPr>
        <w:t>12</w:t>
      </w:r>
      <w:r>
        <w:rPr>
          <w:rFonts w:ascii="Arial" w:hAnsi="Arial" w:eastAsia="等线" w:cs="Arial"/>
          <w:b/>
          <w:highlight w:val="none"/>
          <w:lang w:val="en-US"/>
        </w:rPr>
        <w:t xml:space="preserve"> and Band </w:t>
      </w:r>
      <w:r>
        <w:rPr>
          <w:rFonts w:ascii="Arial" w:hAnsi="Arial" w:cs="Arial"/>
          <w:b/>
          <w:highlight w:val="none"/>
          <w:lang w:val="en-US" w:eastAsia="zh-CN"/>
        </w:rPr>
        <w:t>n</w:t>
      </w:r>
      <w:r>
        <w:rPr>
          <w:rFonts w:ascii="Arial" w:hAnsi="Arial" w:eastAsia="等线" w:cs="Arial"/>
          <w:b/>
          <w:highlight w:val="none"/>
          <w:lang w:val="en-US" w:eastAsia="ja-JP"/>
        </w:rPr>
        <w:t>25</w:t>
      </w:r>
      <w:r>
        <w:rPr>
          <w:rFonts w:ascii="Arial" w:hAnsi="Arial" w:eastAsia="等线" w:cs="Arial"/>
          <w:b/>
          <w:highlight w:val="none"/>
          <w:lang w:val="en-US"/>
        </w:rPr>
        <w:t xml:space="preserve"> </w:t>
      </w:r>
      <w:r>
        <w:rPr>
          <w:rFonts w:ascii="Arial" w:hAnsi="Arial" w:eastAsia="等线" w:cs="Arial"/>
          <w:b/>
          <w:highlight w:val="none"/>
          <w:lang w:val="en-US" w:eastAsia="zh-CN"/>
        </w:rPr>
        <w:t>U</w:t>
      </w:r>
      <w:r>
        <w:rPr>
          <w:rFonts w:ascii="Arial" w:hAnsi="Arial" w:eastAsia="等线" w:cs="Arial"/>
          <w:b/>
          <w:highlight w:val="none"/>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等线"/>
                <w:sz w:val="18"/>
                <w:highlight w:val="none"/>
                <w:lang w:val="en-US"/>
              </w:rPr>
            </w:pPr>
            <w:r>
              <w:rPr>
                <w:rFonts w:ascii="Arial" w:hAnsi="Arial" w:eastAsia="Times New Roman"/>
                <w:b/>
                <w:sz w:val="18"/>
                <w:highlight w:val="none"/>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rFonts w:ascii="Arial" w:hAnsi="Arial" w:eastAsia="Times New Roman"/>
                <w:b/>
                <w:sz w:val="18"/>
                <w:highlight w:val="none"/>
                <w:lang w:eastAsia="en-GB"/>
              </w:rPr>
            </w:pPr>
            <w:r>
              <w:rPr>
                <w:rFonts w:ascii="Arial" w:hAnsi="Arial" w:eastAsia="Times New Roman"/>
                <w:b/>
                <w:sz w:val="18"/>
                <w:highlight w:val="none"/>
                <w:lang w:eastAsia="en-GB"/>
              </w:rPr>
              <w:t>f</w:t>
            </w:r>
            <w:r>
              <w:rPr>
                <w:rFonts w:ascii="Arial" w:hAnsi="Arial" w:eastAsia="Times New Roman"/>
                <w:b/>
                <w:sz w:val="18"/>
                <w:highlight w:val="none"/>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Times New Roman"/>
                <w:sz w:val="18"/>
                <w:highlight w:val="none"/>
                <w:lang w:eastAsia="en-GB"/>
              </w:rPr>
            </w:pPr>
            <w:r>
              <w:rPr>
                <w:rFonts w:ascii="Arial" w:hAnsi="Arial" w:eastAsia="Times New Roman"/>
                <w:sz w:val="18"/>
                <w:highlight w:val="none"/>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w:t>
            </w:r>
            <w:r>
              <w:rPr>
                <w:rFonts w:ascii="Arial" w:hAnsi="Arial" w:eastAsia="等线" w:cs="Arial"/>
                <w:sz w:val="18"/>
                <w:highlight w:val="none"/>
                <w:lang w:eastAsia="zh-CN"/>
              </w:rPr>
              <w:t>f</w:t>
            </w:r>
            <w:r>
              <w:rPr>
                <w:rFonts w:ascii="Arial" w:hAnsi="Arial" w:eastAsia="等线" w:cs="Arial"/>
                <w:sz w:val="18"/>
                <w:highlight w:val="none"/>
                <w:vertAlign w:val="subscript"/>
                <w:lang w:eastAsia="zh-CN"/>
              </w:rPr>
              <w:t>y</w:t>
            </w:r>
            <w:r>
              <w:rPr>
                <w:rFonts w:ascii="Arial" w:hAnsi="Arial" w:eastAsia="等线" w:cs="Arial"/>
                <w:sz w:val="18"/>
                <w:highlight w:val="none"/>
                <w:vertAlign w:val="subscript"/>
                <w:lang w:val="en-US"/>
              </w:rPr>
              <w:t>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1134 – 1216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2549 – 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418 – 517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2984 – 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3</w:t>
            </w:r>
            <w:r>
              <w:rPr>
                <w:rFonts w:ascii="Arial" w:hAnsi="Arial" w:eastAsia="等线"/>
                <w:sz w:val="18"/>
                <w:highlight w:val="none"/>
                <w:vertAlign w:val="superscript"/>
                <w:lang w:val="en-US"/>
              </w:rPr>
              <w:t>rd</w:t>
            </w:r>
            <w:r>
              <w:rPr>
                <w:rFonts w:ascii="Arial" w:hAnsi="Arial" w:eastAsia="等线"/>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3248 –3347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val="en-US"/>
              </w:rPr>
            </w:pPr>
            <w:r>
              <w:rPr>
                <w:rFonts w:ascii="Arial" w:hAnsi="Arial" w:eastAsia="等线" w:cs="Arial"/>
                <w:sz w:val="18"/>
                <w:highlight w:val="none"/>
                <w:lang w:val="en-US"/>
              </w:rPr>
              <w:t>4399 – 4546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 xml:space="preserve">182 – 298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4834 – 5046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4</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+2* 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2268 – 2432</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5098 – 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eastAsia="zh-CN"/>
              </w:rPr>
              <w:t>Two-tone</w:t>
            </w:r>
            <w:r>
              <w:rPr>
                <w:rFonts w:eastAsia="等线"/>
                <w:sz w:val="18"/>
                <w:highlight w:val="none"/>
                <w:lang w:val="en-US"/>
              </w:rPr>
              <w:t xml:space="preserve"> </w:t>
            </w:r>
            <w:r>
              <w:rPr>
                <w:rFonts w:eastAsia="等线"/>
                <w:sz w:val="18"/>
                <w:highlight w:val="none"/>
                <w:lang w:val="en-US" w:eastAsia="ja-JP"/>
              </w:rPr>
              <w:t>4</w:t>
            </w:r>
            <w:r>
              <w:rPr>
                <w:rFonts w:eastAsia="等线"/>
                <w:sz w:val="18"/>
                <w:highlight w:val="none"/>
                <w:vertAlign w:val="superscript"/>
                <w:lang w:val="en-US" w:eastAsia="ja-JP"/>
              </w:rPr>
              <w:t>th</w:t>
            </w:r>
            <w:r>
              <w:rPr>
                <w:rFonts w:eastAsia="等线"/>
                <w:sz w:val="18"/>
                <w:highlight w:val="none"/>
                <w:lang w:val="en-US" w:eastAsia="ja-JP"/>
              </w:rPr>
              <w:t xml:space="preserve"> </w:t>
            </w:r>
            <w:r>
              <w:rPr>
                <w:rFonts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+1* 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+ 1*f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3947 – 4063</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6249 –6461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6684 – 6961</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881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eastAsia="等线"/>
                <w:sz w:val="18"/>
                <w:highlight w:val="none"/>
                <w:lang w:val="en-US"/>
              </w:rPr>
            </w:pPr>
            <w:r>
              <w:rPr>
                <w:rFonts w:eastAsia="等线"/>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4118 – 4347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1552 – 1733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+ 4*f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IMD</w:t>
            </w:r>
            <w:r>
              <w:rPr>
                <w:rFonts w:ascii="Arial" w:hAnsi="Arial" w:eastAsia="等线"/>
                <w:sz w:val="18"/>
                <w:highlight w:val="none"/>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8099 – 8376</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4646 – 4779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eastAsia="zh-CN"/>
              </w:rPr>
              <w:t>Two-tone</w:t>
            </w:r>
            <w:r>
              <w:rPr>
                <w:rFonts w:ascii="Arial" w:hAnsi="Arial" w:eastAsia="等线"/>
                <w:sz w:val="18"/>
                <w:highlight w:val="none"/>
                <w:lang w:val="en-US"/>
              </w:rPr>
              <w:t xml:space="preserve"> </w:t>
            </w:r>
            <w:r>
              <w:rPr>
                <w:rFonts w:ascii="Arial" w:hAnsi="Arial" w:eastAsia="等线"/>
                <w:sz w:val="18"/>
                <w:highlight w:val="none"/>
                <w:lang w:val="en-US" w:eastAsia="ja-JP"/>
              </w:rPr>
              <w:t>5</w:t>
            </w:r>
            <w:r>
              <w:rPr>
                <w:rFonts w:ascii="Arial" w:hAnsi="Arial" w:eastAsia="等线"/>
                <w:sz w:val="18"/>
                <w:highlight w:val="none"/>
                <w:vertAlign w:val="superscript"/>
                <w:lang w:val="en-US" w:eastAsia="ja-JP"/>
              </w:rPr>
              <w:t>th</w:t>
            </w:r>
            <w:r>
              <w:rPr>
                <w:rFonts w:ascii="Arial" w:hAnsi="Arial" w:eastAsia="等线"/>
                <w:sz w:val="18"/>
                <w:highlight w:val="none"/>
                <w:lang w:val="en-US" w:eastAsia="ja-JP"/>
              </w:rPr>
              <w:t xml:space="preserve"> </w:t>
            </w:r>
            <w:r>
              <w:rPr>
                <w:rFonts w:ascii="Arial" w:hAnsi="Arial" w:eastAsia="等线"/>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y_low</w:t>
            </w:r>
            <w:r>
              <w:rPr>
                <w:rFonts w:ascii="Arial" w:hAnsi="Arial" w:eastAsia="等线" w:cs="Arial"/>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y_low</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x_low</w:t>
            </w:r>
            <w:r>
              <w:rPr>
                <w:rFonts w:ascii="Arial" w:hAnsi="Arial" w:eastAsia="等线" w:cs="Arial"/>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rPr>
            </w:pPr>
            <w:r>
              <w:rPr>
                <w:rFonts w:ascii="Arial" w:hAnsi="Arial" w:eastAsia="等线" w:cs="Arial"/>
                <w:sz w:val="18"/>
                <w:highlight w:val="none"/>
                <w:lang w:val="en-US"/>
              </w:rPr>
              <w:t>|2*f</w:t>
            </w:r>
            <w:r>
              <w:rPr>
                <w:rFonts w:ascii="Arial" w:hAnsi="Arial" w:eastAsia="等线" w:cs="Arial"/>
                <w:sz w:val="18"/>
                <w:highlight w:val="none"/>
                <w:vertAlign w:val="subscript"/>
                <w:lang w:val="en-US"/>
              </w:rPr>
              <w:t>y_high</w:t>
            </w:r>
            <w:r>
              <w:rPr>
                <w:rFonts w:ascii="Arial" w:hAnsi="Arial" w:eastAsia="等线" w:cs="Arial"/>
                <w:sz w:val="18"/>
                <w:highlight w:val="none"/>
                <w:lang w:val="en-US"/>
              </w:rPr>
              <w:t xml:space="preserve"> + 3*f</w:t>
            </w:r>
            <w:r>
              <w:rPr>
                <w:rFonts w:ascii="Arial" w:hAnsi="Arial" w:eastAsia="等线" w:cs="Arial"/>
                <w:sz w:val="18"/>
                <w:highlight w:val="none"/>
                <w:vertAlign w:val="subscript"/>
                <w:lang w:val="en-US"/>
              </w:rPr>
              <w:t>x_high</w:t>
            </w:r>
            <w:r>
              <w:rPr>
                <w:rFonts w:ascii="Arial" w:hAnsi="Arial" w:eastAsia="等线" w:cs="Arial"/>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lang w:val="en-US"/>
              </w:rPr>
              <w:t xml:space="preserve">IMD </w:t>
            </w:r>
            <w:r>
              <w:rPr>
                <w:rFonts w:ascii="Arial" w:hAnsi="Arial" w:eastAsia="等线"/>
                <w:sz w:val="18"/>
                <w:highlight w:val="none"/>
                <w:lang w:eastAsia="zh-CN"/>
              </w:rPr>
              <w:t>frequency</w:t>
            </w:r>
            <w:r>
              <w:rPr>
                <w:rFonts w:ascii="Arial" w:hAnsi="Arial" w:eastAsia="等线"/>
                <w:sz w:val="18"/>
                <w:highlight w:val="none"/>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6948 – 7177</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rFonts w:ascii="Arial" w:hAnsi="Arial" w:eastAsia="等线" w:cs="Arial"/>
                <w:sz w:val="18"/>
                <w:highlight w:val="none"/>
                <w:lang w:eastAsia="ja-JP"/>
              </w:rPr>
            </w:pPr>
            <w:r>
              <w:rPr>
                <w:rFonts w:ascii="Arial" w:hAnsi="Arial" w:eastAsia="等线" w:cs="Arial"/>
                <w:sz w:val="18"/>
                <w:highlight w:val="none"/>
                <w:lang w:val="en-US"/>
              </w:rPr>
              <w:t>5797 – 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rFonts w:ascii="Arial" w:hAnsi="Arial" w:eastAsia="等线"/>
                <w:sz w:val="18"/>
                <w:highlight w:val="none"/>
                <w:lang w:val="en-US"/>
              </w:rPr>
            </w:pPr>
            <w:r>
              <w:rPr>
                <w:rFonts w:ascii="Arial" w:hAnsi="Arial" w:eastAsia="等线"/>
                <w:sz w:val="18"/>
                <w:highlight w:val="none"/>
              </w:rPr>
              <w:t>NOTE :</w:t>
            </w:r>
            <w:r>
              <w:rPr>
                <w:rFonts w:ascii="Arial" w:hAnsi="Arial" w:eastAsia="等线"/>
                <w:sz w:val="18"/>
                <w:highlight w:val="none"/>
              </w:rPr>
              <w:tab/>
            </w:r>
            <w:r>
              <w:rPr>
                <w:rFonts w:ascii="Arial" w:hAnsi="Arial" w:eastAsia="等线"/>
                <w:sz w:val="18"/>
                <w:highlight w:val="none"/>
              </w:rPr>
              <w:t>For each IMD item,</w:t>
            </w:r>
            <w:r>
              <w:rPr>
                <w:rFonts w:ascii="Arial" w:hAnsi="Arial"/>
                <w:sz w:val="18"/>
                <w:highlight w:val="none"/>
                <w:lang w:val="en-US" w:eastAsia="zh-CN"/>
              </w:rPr>
              <w:t xml:space="preserve"> </w:t>
            </w:r>
            <w:r>
              <w:rPr>
                <w:rFonts w:ascii="Arial" w:hAnsi="Arial" w:eastAsia="等线"/>
                <w:sz w:val="18"/>
                <w:highlight w:val="none"/>
              </w:rPr>
              <w:t xml:space="preserve">when two bound values before taking absolute have different signs, the relevant IMD </w:t>
            </w:r>
            <w:r>
              <w:rPr>
                <w:rFonts w:ascii="Arial" w:hAnsi="Arial" w:eastAsia="等线"/>
                <w:sz w:val="18"/>
                <w:highlight w:val="none"/>
                <w:lang w:eastAsia="zh-CN"/>
              </w:rPr>
              <w:t>range</w:t>
            </w:r>
            <w:r>
              <w:rPr>
                <w:rFonts w:ascii="Arial" w:hAnsi="Arial" w:eastAsia="等线"/>
                <w:sz w:val="18"/>
                <w:highlight w:val="none"/>
              </w:rPr>
              <w:t xml:space="preserve"> shall be set such that  (1) the lower bound is 0 and (2) the upper bound is the bigger </w:t>
            </w:r>
            <w:r>
              <w:rPr>
                <w:rFonts w:ascii="Arial" w:hAnsi="Arial" w:eastAsia="等线"/>
                <w:sz w:val="18"/>
                <w:highlight w:val="none"/>
                <w:lang w:val="en-US"/>
              </w:rPr>
              <w:t>value</w:t>
            </w:r>
            <w:r>
              <w:rPr>
                <w:rFonts w:ascii="Arial" w:hAnsi="Arial" w:eastAsia="等线"/>
                <w:sz w:val="18"/>
                <w:highlight w:val="none"/>
              </w:rPr>
              <w:t xml:space="preserve"> of the two after taking absolute.</w:t>
            </w:r>
          </w:p>
        </w:tc>
      </w:tr>
    </w:tbl>
    <w:p>
      <w:pPr>
        <w:rPr>
          <w:rFonts w:eastAsia="等线"/>
          <w:highlight w:val="none"/>
          <w:lang w:eastAsia="ko-KR"/>
        </w:rPr>
      </w:pPr>
    </w:p>
    <w:p>
      <w:pPr>
        <w:rPr>
          <w:rFonts w:eastAsia="等线"/>
          <w:highlight w:val="none"/>
          <w:lang w:eastAsia="ko-KR"/>
        </w:rPr>
      </w:pPr>
      <w:r>
        <w:rPr>
          <w:rFonts w:eastAsia="等线"/>
          <w:highlight w:val="none"/>
          <w:lang w:eastAsia="ko-KR"/>
        </w:rPr>
        <w:t xml:space="preserve">Based on Table </w:t>
      </w:r>
      <w:r>
        <w:rPr>
          <w:rFonts w:hint="eastAsia"/>
          <w:highlight w:val="none"/>
          <w:lang w:val="en-US" w:eastAsia="zh-CN"/>
        </w:rPr>
        <w:t>5.7</w:t>
      </w:r>
      <w:r>
        <w:rPr>
          <w:highlight w:val="none"/>
          <w:lang w:val="en-US" w:eastAsia="zh-CN"/>
        </w:rPr>
        <w:t>.2</w:t>
      </w:r>
      <w:r>
        <w:rPr>
          <w:rFonts w:eastAsia="等线"/>
          <w:highlight w:val="none"/>
          <w:lang w:eastAsia="ko-KR"/>
        </w:rPr>
        <w:t>.</w:t>
      </w:r>
      <w:r>
        <w:rPr>
          <w:highlight w:val="none"/>
          <w:lang w:val="en-US" w:eastAsia="zh-CN"/>
        </w:rPr>
        <w:t>2</w:t>
      </w:r>
      <w:r>
        <w:rPr>
          <w:rFonts w:eastAsia="等线"/>
          <w:highlight w:val="none"/>
          <w:lang w:eastAsia="ko-KR"/>
        </w:rPr>
        <w:t>-1</w:t>
      </w:r>
      <w:r>
        <w:rPr>
          <w:highlight w:val="none"/>
          <w:lang w:val="en-US" w:eastAsia="zh-CN"/>
        </w:rPr>
        <w:t>, there is no IMD issue for CA_n12-n25 with 2UL.</w:t>
      </w:r>
    </w:p>
    <w:p>
      <w:pPr>
        <w:rPr>
          <w:rFonts w:eastAsia="MS Mincho"/>
          <w:highlight w:val="none"/>
          <w:lang w:eastAsia="ja-JP"/>
        </w:rPr>
      </w:pPr>
      <w:r>
        <w:rPr>
          <w:rFonts w:eastAsia="等线"/>
          <w:highlight w:val="none"/>
        </w:rPr>
        <w:t xml:space="preserve">Table </w:t>
      </w:r>
      <w:r>
        <w:rPr>
          <w:rFonts w:hint="eastAsia"/>
          <w:highlight w:val="none"/>
          <w:lang w:val="en-US" w:eastAsia="zh-CN"/>
        </w:rPr>
        <w:t>5.7</w:t>
      </w:r>
      <w:r>
        <w:rPr>
          <w:highlight w:val="none"/>
          <w:lang w:val="en-US" w:eastAsia="zh-CN"/>
        </w:rPr>
        <w:t>.2</w:t>
      </w:r>
      <w:r>
        <w:rPr>
          <w:rFonts w:eastAsia="等线"/>
          <w:highlight w:val="none"/>
        </w:rPr>
        <w:t>.</w:t>
      </w:r>
      <w:r>
        <w:rPr>
          <w:highlight w:val="none"/>
          <w:lang w:val="en-US" w:eastAsia="zh-CN"/>
        </w:rPr>
        <w:t>2</w:t>
      </w:r>
      <w:r>
        <w:rPr>
          <w:rFonts w:eastAsia="等线"/>
          <w:highlight w:val="none"/>
        </w:rPr>
        <w:t>-</w:t>
      </w:r>
      <w:r>
        <w:rPr>
          <w:highlight w:val="none"/>
          <w:lang w:eastAsia="zh-CN"/>
        </w:rPr>
        <w:t>2</w:t>
      </w:r>
      <w:r>
        <w:rPr>
          <w:rFonts w:eastAsia="等线"/>
          <w:highlight w:val="none"/>
        </w:rPr>
        <w:t xml:space="preserve"> lists</w:t>
      </w:r>
      <w:r>
        <w:rPr>
          <w:rFonts w:eastAsia="MS Mincho"/>
          <w:highlight w:val="none"/>
          <w:lang w:eastAsia="ja-JP"/>
        </w:rPr>
        <w:t xml:space="preserve"> the protected bands required for the </w:t>
      </w:r>
      <w:r>
        <w:rPr>
          <w:rFonts w:eastAsia="等线"/>
          <w:highlight w:val="none"/>
          <w:lang w:val="en-US" w:eastAsia="zh-CN"/>
        </w:rPr>
        <w:t>2UL bands CA</w:t>
      </w:r>
      <w:r>
        <w:rPr>
          <w:rFonts w:eastAsia="MS Mincho"/>
          <w:highlight w:val="none"/>
          <w:lang w:eastAsia="ja-JP"/>
        </w:rPr>
        <w:t xml:space="preserve"> configuration.</w:t>
      </w:r>
    </w:p>
    <w:p>
      <w:pPr>
        <w:keepNext/>
        <w:keepLines/>
        <w:spacing w:before="240" w:after="120"/>
        <w:jc w:val="center"/>
        <w:rPr>
          <w:rFonts w:ascii="Arial" w:hAnsi="Arial" w:eastAsia="等线" w:cs="Arial"/>
          <w:b/>
          <w:highlight w:val="none"/>
          <w:lang w:val="en-US"/>
        </w:rPr>
      </w:pPr>
      <w:r>
        <w:rPr>
          <w:rFonts w:eastAsia="等线"/>
          <w:b/>
          <w:highlight w:val="none"/>
          <w:lang w:val="en-US"/>
        </w:rPr>
        <w:t>T</w:t>
      </w:r>
      <w:r>
        <w:rPr>
          <w:rFonts w:ascii="Arial" w:hAnsi="Arial" w:eastAsia="等线" w:cs="Arial"/>
          <w:b/>
          <w:highlight w:val="none"/>
          <w:lang w:val="en-US"/>
        </w:rPr>
        <w:t xml:space="preserve">able </w:t>
      </w:r>
      <w:r>
        <w:rPr>
          <w:rFonts w:hint="eastAsia" w:ascii="Arial" w:hAnsi="Arial" w:cs="Arial"/>
          <w:b/>
          <w:highlight w:val="none"/>
          <w:lang w:val="en-US" w:eastAsia="zh-CN"/>
        </w:rPr>
        <w:t>5.7</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w:t>
      </w:r>
      <w:r>
        <w:rPr>
          <w:rFonts w:ascii="Arial" w:hAnsi="Arial" w:cs="Arial"/>
          <w:b/>
          <w:highlight w:val="none"/>
          <w:lang w:val="en-US" w:eastAsia="zh-CN"/>
        </w:rPr>
        <w:t>2</w:t>
      </w:r>
      <w:r>
        <w:rPr>
          <w:rFonts w:ascii="Arial" w:hAnsi="Arial" w:eastAsia="等线" w:cs="Arial"/>
          <w:b/>
          <w:highlight w:val="none"/>
          <w:lang w:val="en-US"/>
        </w:rPr>
        <w:t xml:space="preserve">: </w:t>
      </w:r>
      <w:r>
        <w:rPr>
          <w:rFonts w:ascii="Arial" w:hAnsi="Arial" w:eastAsia="等线" w:cs="Arial"/>
          <w:b/>
          <w:highlight w:val="none"/>
          <w:lang w:val="en-US" w:eastAsia="ja-JP"/>
        </w:rPr>
        <w:t>Protected bands</w:t>
      </w:r>
      <w:r>
        <w:rPr>
          <w:rFonts w:ascii="Arial" w:hAnsi="Arial" w:eastAsia="等线" w:cs="Arial"/>
          <w:b/>
          <w:highlight w:val="none"/>
          <w:lang w:val="en-US"/>
        </w:rPr>
        <w:t xml:space="preserve"> for the </w:t>
      </w:r>
      <w:r>
        <w:rPr>
          <w:rFonts w:ascii="Arial" w:hAnsi="Arial" w:eastAsia="等线" w:cs="Arial"/>
          <w:b/>
          <w:highlight w:val="none"/>
          <w:lang w:val="en-US" w:eastAsia="zh-CN"/>
        </w:rPr>
        <w:t xml:space="preserve">2UL bands CA </w:t>
      </w:r>
      <w:r>
        <w:rPr>
          <w:rFonts w:ascii="Arial" w:hAnsi="Arial" w:eastAsia="等线" w:cs="Arial"/>
          <w:b/>
          <w:highlight w:val="none"/>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等线" w:cs="Arial"/>
                <w:b/>
                <w:sz w:val="18"/>
                <w:highlight w:val="none"/>
                <w:lang w:val="en-US" w:eastAsia="zh-CN"/>
              </w:rPr>
              <w:t>NR</w:t>
            </w:r>
            <w:r>
              <w:rPr>
                <w:rFonts w:ascii="Arial" w:hAnsi="Arial" w:eastAsia="Times New Roman" w:cs="Arial"/>
                <w:b/>
                <w:sz w:val="18"/>
                <w:highlight w:val="none"/>
              </w:rPr>
              <w:t xml:space="preserve"> </w:t>
            </w:r>
            <w:r>
              <w:rPr>
                <w:rFonts w:ascii="Arial" w:hAnsi="Arial" w:eastAsia="等线" w:cs="Arial"/>
                <w:b/>
                <w:sz w:val="18"/>
                <w:highlight w:val="none"/>
                <w:lang w:val="en-US" w:eastAsia="zh-CN"/>
              </w:rPr>
              <w:t>CA</w:t>
            </w:r>
            <w:r>
              <w:rPr>
                <w:rFonts w:ascii="Arial" w:hAnsi="Arial" w:eastAsia="Times New Roman" w:cs="Arial"/>
                <w:b/>
                <w:sz w:val="18"/>
                <w:highlight w:val="none"/>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b/>
                <w:sz w:val="18"/>
                <w:highlight w:val="none"/>
              </w:rPr>
            </w:pPr>
            <w:r>
              <w:rPr>
                <w:rFonts w:ascii="Arial" w:hAnsi="Arial" w:eastAsia="Times New Roman"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highlight w:val="none"/>
                <w:lang w:eastAsia="zh-CN"/>
              </w:rPr>
            </w:pPr>
            <w:r>
              <w:rPr>
                <w:rFonts w:ascii="Arial" w:hAnsi="Arial" w:eastAsia="等线" w:cs="Arial"/>
                <w:sz w:val="18"/>
                <w:highlight w:val="none"/>
                <w:lang w:val="en-US" w:eastAsia="zh-CN"/>
              </w:rPr>
              <w:t>CA</w:t>
            </w:r>
            <w:r>
              <w:rPr>
                <w:rFonts w:ascii="Arial" w:hAnsi="Arial" w:eastAsia="Times New Roman" w:cs="Arial"/>
                <w:sz w:val="18"/>
                <w:highlight w:val="none"/>
              </w:rPr>
              <w:t>_</w:t>
            </w:r>
            <w:r>
              <w:rPr>
                <w:rFonts w:hint="eastAsia" w:ascii="Arial" w:hAnsi="Arial" w:cs="Arial"/>
                <w:sz w:val="18"/>
                <w:highlight w:val="none"/>
                <w:lang w:val="en-US" w:eastAsia="zh-CN"/>
              </w:rPr>
              <w:t>n</w:t>
            </w:r>
            <w:r>
              <w:rPr>
                <w:rFonts w:ascii="Arial" w:hAnsi="Arial" w:cs="Arial"/>
                <w:sz w:val="18"/>
                <w:highlight w:val="none"/>
                <w:lang w:eastAsia="zh-CN"/>
              </w:rPr>
              <w:t>12</w:t>
            </w:r>
            <w:r>
              <w:rPr>
                <w:rFonts w:ascii="Arial" w:hAnsi="Arial" w:eastAsia="Times New Roman" w:cs="Arial"/>
                <w:sz w:val="18"/>
                <w:highlight w:val="none"/>
              </w:rPr>
              <w:t>-</w:t>
            </w:r>
            <w:r>
              <w:rPr>
                <w:rFonts w:hint="eastAsia" w:ascii="Arial" w:hAnsi="Arial" w:cs="Arial"/>
                <w:sz w:val="18"/>
                <w:highlight w:val="none"/>
                <w:lang w:val="en-US" w:eastAsia="zh-CN"/>
              </w:rPr>
              <w:t>n</w:t>
            </w:r>
            <w:r>
              <w:rPr>
                <w:rFonts w:ascii="Arial" w:hAnsi="Arial" w:cs="Arial"/>
                <w:sz w:val="18"/>
                <w:highlight w:val="none"/>
                <w:lang w:eastAsia="zh-CN"/>
              </w:rPr>
              <w:t>25</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highlight w:val="none"/>
                <w:lang w:val="en-US" w:eastAsia="zh-CN"/>
              </w:rPr>
            </w:pPr>
            <w:r>
              <w:rPr>
                <w:rFonts w:ascii="Arial" w:hAnsi="Arial" w:cs="Arial"/>
                <w:sz w:val="18"/>
                <w:highlight w:val="none"/>
                <w:lang w:eastAsia="zh-CN"/>
              </w:rPr>
              <w:t>E-UTRA Band 5, 13, 14, 17, 24, 26, 27, 30, 41, 53, 70, 71,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4, 48, 66</w:t>
            </w:r>
          </w:p>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highlight w:val="none"/>
                <w:lang w:eastAsia="zh-CN"/>
              </w:rPr>
            </w:pPr>
            <w:r>
              <w:rPr>
                <w:rFonts w:ascii="Arial" w:hAnsi="Arial" w:cs="Arial"/>
                <w:sz w:val="18"/>
                <w:highlight w:val="none"/>
                <w:lang w:eastAsia="zh-CN"/>
              </w:rPr>
              <w:t>E-UTRA Band 2, 12, 25,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rPr>
            </w:pPr>
            <w:r>
              <w:rPr>
                <w:rFonts w:ascii="Arial" w:hAnsi="Arial" w:eastAsia="Times New Roman" w:cs="Arial"/>
                <w:sz w:val="16"/>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等线" w:cs="Arial"/>
                <w:sz w:val="16"/>
                <w:highlight w:val="none"/>
              </w:rPr>
            </w:pPr>
            <w:r>
              <w:rPr>
                <w:rFonts w:ascii="Arial" w:hAnsi="Arial" w:eastAsia="Times New Roman" w:cs="Arial"/>
                <w:sz w:val="16"/>
                <w:highlight w:val="none"/>
              </w:rPr>
              <w:t>F</w:t>
            </w:r>
            <w:r>
              <w:rPr>
                <w:rFonts w:ascii="Arial" w:hAnsi="Arial" w:eastAsia="Times New Roman" w:cs="Arial"/>
                <w:sz w:val="16"/>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w:t>
            </w:r>
            <w:r>
              <w:rPr>
                <w:rFonts w:ascii="Arial" w:hAnsi="Arial" w:eastAsia="等线" w:cs="Arial"/>
                <w:sz w:val="16"/>
                <w:highlight w:val="none"/>
                <w:lang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等线" w:cs="Arial"/>
                <w:sz w:val="16"/>
                <w:highlight w:val="none"/>
                <w:lang w:eastAsia="zh-CN"/>
              </w:rPr>
            </w:pPr>
            <w:r>
              <w:rPr>
                <w:rFonts w:hint="eastAsia" w:ascii="Arial" w:hAnsi="Arial" w:eastAsia="等线" w:cs="Arial"/>
                <w:sz w:val="16"/>
                <w:highlight w:val="none"/>
                <w:lang w:eastAsia="zh-CN"/>
              </w:rPr>
              <w:t>1</w:t>
            </w: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highlight w:val="none"/>
                <w:lang w:val="en-US" w:eastAsia="zh-CN"/>
              </w:rPr>
            </w:pPr>
            <w:r>
              <w:rPr>
                <w:rFonts w:hint="eastAsia" w:ascii="Arial" w:hAnsi="Arial" w:cs="Arial"/>
                <w:sz w:val="16"/>
                <w:highlight w:val="none"/>
                <w:lang w:val="en-US" w:eastAsia="zh-CN"/>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highlight w:val="none"/>
              </w:rPr>
            </w:pPr>
            <w:r>
              <w:rPr>
                <w:rFonts w:ascii="Arial" w:hAnsi="Arial" w:eastAsia="等线"/>
                <w:sz w:val="18"/>
                <w:highlight w:val="none"/>
              </w:rPr>
              <w:t>NOTE 2:</w:t>
            </w:r>
            <w:r>
              <w:rPr>
                <w:rFonts w:ascii="Arial" w:hAnsi="Arial" w:eastAsia="等线"/>
                <w:sz w:val="18"/>
                <w:highlight w:val="none"/>
              </w:rPr>
              <w:tab/>
            </w:r>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等线"/>
                <w:sz w:val="18"/>
                <w:highlight w:val="none"/>
                <w:vertAlign w:val="subscript"/>
              </w:rPr>
              <w:t>CRB</w:t>
            </w:r>
            <w:r>
              <w:rPr>
                <w:rFonts w:ascii="Arial" w:hAnsi="Arial" w:eastAsia="等线"/>
                <w:sz w:val="18"/>
                <w:highlight w:val="none"/>
              </w:rPr>
              <w:t xml:space="preserve"> x RB</w:t>
            </w:r>
            <w:r>
              <w:rPr>
                <w:rFonts w:ascii="Arial" w:hAnsi="Arial" w:eastAsia="等线"/>
                <w:sz w:val="18"/>
                <w:highlight w:val="none"/>
                <w:vertAlign w:val="subscript"/>
              </w:rPr>
              <w:t>size</w:t>
            </w:r>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p>
          <w:p>
            <w:pPr>
              <w:keepNext/>
              <w:keepLines/>
              <w:spacing w:after="0"/>
              <w:ind w:left="851" w:hanging="851"/>
              <w:rPr>
                <w:rFonts w:ascii="Arial" w:hAnsi="Arial" w:eastAsia="等线"/>
                <w:sz w:val="18"/>
                <w:highlight w:val="none"/>
              </w:rPr>
            </w:pPr>
            <w:r>
              <w:rPr>
                <w:rFonts w:ascii="Arial" w:hAnsi="Arial" w:eastAsia="等线"/>
                <w:sz w:val="18"/>
                <w:highlight w:val="none"/>
              </w:rPr>
              <w:t>NOTE 4:</w:t>
            </w:r>
            <w:r>
              <w:rPr>
                <w:rFonts w:ascii="Arial" w:hAnsi="Arial" w:eastAsia="等线"/>
                <w:sz w:val="18"/>
                <w:highlight w:val="none"/>
              </w:rPr>
              <w:tab/>
            </w:r>
            <w:r>
              <w:rPr>
                <w:rFonts w:ascii="Arial" w:hAnsi="Arial" w:eastAsia="等线"/>
                <w:sz w:val="18"/>
                <w:highlight w:val="none"/>
              </w:rPr>
              <w:t>These requirements also apply for the frequency ranges that are less than F</w:t>
            </w:r>
            <w:r>
              <w:rPr>
                <w:rFonts w:ascii="Arial" w:hAnsi="Arial" w:eastAsia="等线"/>
                <w:sz w:val="18"/>
                <w:highlight w:val="none"/>
                <w:vertAlign w:val="subscript"/>
              </w:rPr>
              <w:t>OOB</w:t>
            </w:r>
            <w:r>
              <w:rPr>
                <w:rFonts w:ascii="Arial" w:hAnsi="Arial" w:eastAsia="等线"/>
                <w:sz w:val="18"/>
                <w:highlight w:val="none"/>
              </w:rPr>
              <w:t xml:space="preserve"> (MHz) in Table 6.5.3.1-1 from the edge of the channel bandwidth.</w:t>
            </w:r>
          </w:p>
        </w:tc>
      </w:tr>
    </w:tbl>
    <w:p>
      <w:pPr>
        <w:keepNext/>
        <w:keepLines/>
        <w:spacing w:before="120"/>
        <w:ind w:left="1418" w:hanging="1418"/>
        <w:outlineLvl w:val="3"/>
        <w:rPr>
          <w:rFonts w:ascii="Arial" w:hAnsi="Arial" w:eastAsia="等线" w:cs="Arial"/>
          <w:sz w:val="24"/>
          <w:highlight w:val="none"/>
          <w:lang w:eastAsia="zh-CN"/>
        </w:rPr>
      </w:pPr>
      <w:r>
        <w:rPr>
          <w:rFonts w:hint="eastAsia" w:ascii="Arial" w:hAnsi="Arial" w:eastAsia="等线"/>
          <w:sz w:val="24"/>
          <w:highlight w:val="none"/>
          <w:lang w:eastAsia="zh-CN"/>
        </w:rPr>
        <w:t>5.7</w:t>
      </w:r>
      <w:r>
        <w:rPr>
          <w:rFonts w:ascii="Arial" w:hAnsi="Arial" w:eastAsia="等线"/>
          <w:sz w:val="24"/>
          <w:highlight w:val="none"/>
        </w:rPr>
        <w:t>.2.3</w:t>
      </w:r>
      <w:r>
        <w:rPr>
          <w:rFonts w:ascii="Arial" w:hAnsi="Arial" w:eastAsia="等线"/>
          <w:sz w:val="24"/>
          <w:highlight w:val="none"/>
        </w:rPr>
        <w:tab/>
      </w:r>
      <w:r>
        <w:rPr>
          <w:rFonts w:ascii="Arial" w:hAnsi="Arial" w:eastAsia="等线" w:cs="Arial"/>
          <w:sz w:val="24"/>
          <w:szCs w:val="22"/>
          <w:highlight w:val="none"/>
          <w:lang w:val="en-US" w:eastAsia="zh-CN"/>
        </w:rPr>
        <w:t>REFSENS requirements</w:t>
      </w:r>
    </w:p>
    <w:p>
      <w:pPr>
        <w:rPr>
          <w:highlight w:val="none"/>
        </w:rPr>
      </w:pPr>
      <w:r>
        <w:rPr>
          <w:highlight w:val="none"/>
          <w:lang w:eastAsia="ko-KR"/>
        </w:rPr>
        <w:t xml:space="preserve">Based on co-existence studies on </w:t>
      </w:r>
      <w:r>
        <w:rPr>
          <w:rFonts w:hint="eastAsia"/>
          <w:highlight w:val="none"/>
          <w:lang w:eastAsia="zh-CN"/>
        </w:rPr>
        <w:t>5.7</w:t>
      </w:r>
      <w:r>
        <w:rPr>
          <w:highlight w:val="none"/>
          <w:lang w:eastAsia="ko-KR"/>
        </w:rPr>
        <w:t>.2.2, no need to define exceptional REFSENS requirements.</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5.8</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CA_n7-n75</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5.8</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 + n75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w:t>
            </w:r>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2500 MHz</w:t>
            </w:r>
          </w:p>
        </w:tc>
        <w:tc>
          <w:tcPr>
            <w:tcW w:w="42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2570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2620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2690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n75</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N/A</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298"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en-US" w:eastAsia="ko-KR"/>
              </w:rPr>
              <w:t>SDL</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5.8</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 + n75</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w:t>
            </w:r>
            <w:r>
              <w:rPr>
                <w:rFonts w:ascii="Arial" w:hAnsi="Arial" w:cs="Arial"/>
                <w:bCs/>
                <w:sz w:val="18"/>
                <w:highlight w:val="none"/>
                <w:lang w:val="sv-SE" w:eastAsia="ja-JP"/>
              </w:rPr>
              <w:t>A-</w:t>
            </w:r>
            <w:r>
              <w:rPr>
                <w:rFonts w:ascii="Arial" w:hAnsi="Arial" w:cs="Arial"/>
                <w:bCs/>
                <w:sz w:val="18"/>
                <w:highlight w:val="none"/>
                <w:lang w:val="en-US" w:eastAsia="zh-CN"/>
              </w:rPr>
              <w:t>n75A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5.8</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5.8</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5.8</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-1: UL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5000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5140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7500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10000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10280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22"/>
                <w:szCs w:val="22"/>
                <w:highlight w:val="none"/>
                <w:lang w:val="fi-FI" w:eastAsia="fi-FI"/>
              </w:rPr>
            </w:pPr>
            <w:r>
              <w:rPr>
                <w:rFonts w:ascii="Arial" w:hAnsi="Arial" w:cs="Arial"/>
                <w:color w:val="000000"/>
                <w:sz w:val="18"/>
                <w:szCs w:val="18"/>
                <w:highlight w:val="none"/>
                <w:lang w:val="fi-FI" w:eastAsia="fi-FI"/>
              </w:rPr>
              <w:t>N/A</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5.8</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DL Harmonics</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2690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5240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5380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8070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10480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10760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N/A</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rPr>
      </w:pPr>
      <w:r>
        <w:rPr>
          <w:rFonts w:ascii="Arial" w:hAnsi="Arial" w:cs="Arial"/>
          <w:highlight w:val="none"/>
          <w:lang w:val="en-US" w:eastAsia="zh-CN"/>
        </w:rPr>
        <w:t>Based on above tables,</w:t>
      </w:r>
      <w:r>
        <w:rPr>
          <w:rFonts w:ascii="Arial" w:hAnsi="Arial" w:cs="Arial"/>
          <w:highlight w:val="none"/>
        </w:rPr>
        <w:t xml:space="preserve"> there are no harmonic or harmonic mixing concerns </w:t>
      </w:r>
      <w:r>
        <w:rPr>
          <w:rFonts w:ascii="Arial" w:hAnsi="Arial" w:eastAsia="MS Mincho" w:cs="Arial"/>
          <w:highlight w:val="none"/>
          <w:lang w:eastAsia="zh-CN"/>
        </w:rPr>
        <w:t>for this combination</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294" w:name="_Toc9607624"/>
      <w:bookmarkStart w:id="295" w:name="_Toc17455"/>
      <w:bookmarkStart w:id="296" w:name="_Toc13133135"/>
      <w:bookmarkStart w:id="297" w:name="_Toc36560776"/>
      <w:bookmarkStart w:id="298" w:name="_Toc519493988"/>
      <w:bookmarkStart w:id="299" w:name="_Toc22652"/>
      <w:bookmarkStart w:id="300" w:name="_Toc11843"/>
      <w:bookmarkStart w:id="301" w:name="_Toc14278"/>
      <w:bookmarkStart w:id="302" w:name="_Toc7523"/>
      <w:r>
        <w:rPr>
          <w:rFonts w:hint="eastAsia" w:cs="Arial"/>
          <w:highlight w:val="none"/>
          <w:lang w:eastAsia="zh-CN"/>
        </w:rPr>
        <w:t>5.8</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294"/>
      <w:bookmarkEnd w:id="295"/>
      <w:bookmarkEnd w:id="296"/>
      <w:bookmarkEnd w:id="297"/>
      <w:bookmarkEnd w:id="298"/>
      <w:bookmarkEnd w:id="299"/>
      <w:bookmarkEnd w:id="300"/>
      <w:bookmarkEnd w:id="301"/>
      <w:bookmarkEnd w:id="302"/>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are the same as those already specified for CA_7-32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5.8</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303" w:name="OLE_LINK25"/>
      <w:r>
        <w:rPr>
          <w:rFonts w:ascii="Arial" w:hAnsi="Arial" w:cs="Arial"/>
          <w:b/>
          <w:bCs/>
          <w:highlight w:val="none"/>
        </w:rPr>
        <w:t>ΔT</w:t>
      </w:r>
      <w:r>
        <w:rPr>
          <w:rFonts w:ascii="Arial" w:hAnsi="Arial" w:cs="Arial"/>
          <w:b/>
          <w:bCs/>
          <w:highlight w:val="none"/>
          <w:vertAlign w:val="subscript"/>
        </w:rPr>
        <w:t>IB,c</w:t>
      </w:r>
      <w:bookmarkEnd w:id="303"/>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pPr>
              <w:pStyle w:val="104"/>
              <w:spacing w:line="260" w:lineRule="auto"/>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304" w:name="_Toc6117"/>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304"/>
    </w:p>
    <w:p>
      <w:pPr>
        <w:rPr>
          <w:rFonts w:ascii="Arial" w:hAnsi="Arial" w:cs="Arial"/>
          <w:highlight w:val="none"/>
          <w:lang w:val="en-US" w:eastAsia="zh-CN"/>
        </w:rPr>
      </w:pPr>
      <w:r>
        <w:rPr>
          <w:rFonts w:ascii="Arial" w:hAnsi="Arial" w:cs="Arial"/>
          <w:highlight w:val="none"/>
          <w:lang w:val="en-US" w:eastAsia="zh-CN"/>
        </w:rPr>
        <w:t>No additional REFSENS requirements are required for this combination.</w:t>
      </w:r>
    </w:p>
    <w:p>
      <w:pPr>
        <w:pStyle w:val="6"/>
        <w:rPr>
          <w:rFonts w:cs="Arial"/>
          <w:szCs w:val="22"/>
          <w:highlight w:val="none"/>
          <w:lang w:val="en-US" w:eastAsia="zh-CN"/>
        </w:rPr>
      </w:pPr>
      <w:bookmarkStart w:id="305" w:name="_Toc3137"/>
      <w:bookmarkStart w:id="306" w:name="_Toc11870"/>
      <w:r>
        <w:rPr>
          <w:rFonts w:hint="eastAsia" w:cs="Arial"/>
          <w:szCs w:val="22"/>
          <w:highlight w:val="none"/>
          <w:lang w:eastAsia="zh-CN"/>
        </w:rPr>
        <w:t>5.8</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305"/>
      <w:bookmarkEnd w:id="306"/>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rPr>
          <w:highlight w:val="none"/>
        </w:rPr>
      </w:pP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5.9</w:t>
      </w:r>
      <w:r>
        <w:rPr>
          <w:rFonts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CA_n28-n94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5.9</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n28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n28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703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748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758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803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5.9</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n28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n28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n28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szCs w:val="18"/>
                <w:highlight w:val="none"/>
              </w:rPr>
            </w:pPr>
            <w:r>
              <w:rPr>
                <w:rFonts w:ascii="Arial" w:hAnsi="Arial" w:cs="Arial"/>
                <w:bCs/>
                <w:sz w:val="18"/>
                <w:szCs w:val="18"/>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5.9</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1406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2109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2244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2812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2992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5.9</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n28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748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758</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803</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1606</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2274</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2409</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3032</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3212</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cs="Arial"/>
          <w:highlight w:val="none"/>
          <w:lang w:val="en-US" w:eastAsia="zh-CN"/>
        </w:rPr>
        <w:t xml:space="preserve">As can be seen from </w:t>
      </w: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5.9</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5.9</w:t>
      </w:r>
      <w:r>
        <w:rPr>
          <w:rFonts w:ascii="Arial" w:hAnsi="Arial" w:eastAsia="MS Mincho" w:cs="Arial"/>
          <w:highlight w:val="none"/>
          <w:lang w:val="en-US" w:eastAsia="zh-CN"/>
        </w:rPr>
        <w:t>.1.3-2</w:t>
      </w:r>
      <w:r>
        <w:rPr>
          <w:rFonts w:ascii="Arial" w:hAnsi="Arial" w:eastAsia="MS Mincho" w:cs="Arial"/>
          <w:highlight w:val="none"/>
          <w:lang w:eastAsia="zh-CN"/>
        </w:rPr>
        <w:t xml:space="preserve">, there </w:t>
      </w:r>
      <w:r>
        <w:rPr>
          <w:rFonts w:ascii="Arial" w:hAnsi="Arial" w:cs="Arial"/>
          <w:highlight w:val="none"/>
          <w:lang w:val="en-US" w:eastAsia="zh-CN"/>
        </w:rPr>
        <w:t>is a second harmonic hit from the n28 UL in the n94 DL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307" w:name="_Toc10943"/>
      <w:r>
        <w:rPr>
          <w:rFonts w:hint="eastAsia" w:cs="Arial"/>
          <w:highlight w:val="none"/>
          <w:lang w:eastAsia="zh-CN"/>
        </w:rPr>
        <w:t>5.9</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307"/>
    </w:p>
    <w:p>
      <w:pPr>
        <w:rPr>
          <w:rFonts w:ascii="Arial" w:hAnsi="Arial" w:cs="Arial"/>
          <w:highlight w:val="none"/>
        </w:rPr>
      </w:pPr>
      <w:r>
        <w:rPr>
          <w:rFonts w:ascii="Arial" w:hAnsi="Arial" w:cs="Arial"/>
          <w:highlight w:val="none"/>
        </w:rPr>
        <w:t xml:space="preserve">The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and</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values proposed in the tables below have been derived from those already specified for CA_28-32 and CA_8-28 in TS 36.101.</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5.9</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vAlign w:val="center"/>
          </w:tcPr>
          <w:p>
            <w:pPr>
              <w:pStyle w:val="104"/>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pPr>
              <w:pStyle w:val="104"/>
              <w:spacing w:line="260" w:lineRule="auto"/>
              <w:rPr>
                <w:rFonts w:hint="default"/>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5.98</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n28-n94</w:t>
            </w:r>
          </w:p>
        </w:tc>
        <w:tc>
          <w:tcPr>
            <w:tcW w:w="2952" w:type="dxa"/>
          </w:tcPr>
          <w:p>
            <w:pPr>
              <w:pStyle w:val="104"/>
              <w:rPr>
                <w:rFonts w:hint="default"/>
                <w:lang w:val="en-US" w:eastAsia="zh-CN"/>
              </w:rPr>
            </w:pPr>
            <w:r>
              <w:rPr>
                <w:rFonts w:hint="eastAsia"/>
                <w:lang w:val="en-US" w:eastAsia="zh-CN"/>
              </w:rPr>
              <w:t>0.1</w:t>
            </w:r>
          </w:p>
        </w:tc>
        <w:tc>
          <w:tcPr>
            <w:tcW w:w="2952" w:type="dxa"/>
          </w:tcPr>
          <w:p>
            <w:pPr>
              <w:pStyle w:val="104"/>
              <w:rPr>
                <w:rFonts w:hint="default"/>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ind w:left="0" w:firstLine="0"/>
        <w:rPr>
          <w:rFonts w:cs="Arial"/>
          <w:szCs w:val="22"/>
          <w:highlight w:val="none"/>
          <w:lang w:val="en-US" w:eastAsia="zh-CN"/>
        </w:rPr>
      </w:pPr>
      <w:bookmarkStart w:id="308" w:name="_Toc31850"/>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308"/>
    </w:p>
    <w:p>
      <w:pPr>
        <w:pStyle w:val="112"/>
        <w:rPr>
          <w:highlight w:val="none"/>
        </w:rPr>
      </w:pPr>
      <w:r>
        <w:rPr>
          <w:highlight w:val="none"/>
        </w:rPr>
        <w:t xml:space="preserve">Table </w:t>
      </w:r>
      <w:r>
        <w:rPr>
          <w:rFonts w:hint="eastAsia"/>
          <w:highlight w:val="none"/>
          <w:lang w:val="en-GB" w:eastAsia="zh-CN"/>
        </w:rPr>
        <w:t>5.9</w:t>
      </w:r>
      <w:r>
        <w:rPr>
          <w:highlight w:val="none"/>
        </w:rPr>
        <w:t>.</w:t>
      </w:r>
      <w:r>
        <w:rPr>
          <w:highlight w:val="none"/>
          <w:lang w:val="en-GB"/>
        </w:rPr>
        <w:t>1.5-</w:t>
      </w:r>
      <w:r>
        <w:rPr>
          <w:highlight w:val="none"/>
        </w:rPr>
        <w:t xml:space="preserve">1: Reference sensitivity exceptions and uplink/downlink configurations due to UL harmonic </w:t>
      </w:r>
      <w:r>
        <w:rPr>
          <w:highlight w:val="none"/>
          <w:lang w:val="en-US" w:eastAsia="zh-CN"/>
        </w:rPr>
        <w:t xml:space="preserve">from a PC3 aggressor NR UL band </w:t>
      </w:r>
      <w:r>
        <w:rPr>
          <w:highlight w:val="none"/>
        </w:rPr>
        <w:t>for NR DL CA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50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18.7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UL2/DL1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bl>
    <w:p>
      <w:pPr>
        <w:rPr>
          <w:rFonts w:ascii="Arial" w:hAnsi="Arial" w:cs="Arial"/>
          <w:highlight w:val="none"/>
          <w:lang w:val="en-US" w:eastAsia="zh-CN"/>
        </w:rPr>
      </w:pPr>
    </w:p>
    <w:p>
      <w:pPr>
        <w:pStyle w:val="6"/>
        <w:rPr>
          <w:rFonts w:cs="Arial"/>
          <w:szCs w:val="22"/>
          <w:highlight w:val="none"/>
          <w:lang w:val="en-US" w:eastAsia="zh-CN"/>
        </w:rPr>
      </w:pPr>
      <w:bookmarkStart w:id="309" w:name="_Toc24692"/>
      <w:r>
        <w:rPr>
          <w:rFonts w:hint="eastAsia" w:cs="Arial"/>
          <w:szCs w:val="22"/>
          <w:highlight w:val="none"/>
          <w:lang w:eastAsia="zh-CN"/>
        </w:rPr>
        <w:t>5.9</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309"/>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CA band combination.</w:t>
      </w:r>
    </w:p>
    <w:p>
      <w:pPr>
        <w:keepNext/>
        <w:spacing w:before="120" w:after="120"/>
        <w:ind w:left="576" w:right="284" w:hanging="576"/>
        <w:outlineLvl w:val="1"/>
        <w:rPr>
          <w:rFonts w:ascii="Arial" w:hAnsi="Arial" w:eastAsia="MS Mincho" w:cs="Arial"/>
          <w:bCs/>
          <w:sz w:val="28"/>
          <w:szCs w:val="28"/>
          <w:highlight w:val="none"/>
          <w:lang w:val="en-US" w:eastAsia="zh-CN"/>
        </w:rPr>
      </w:pPr>
      <w:r>
        <w:rPr>
          <w:rFonts w:hint="eastAsia" w:ascii="Arial" w:hAnsi="Arial" w:eastAsia="MS Mincho" w:cs="Arial"/>
          <w:bCs/>
          <w:sz w:val="28"/>
          <w:szCs w:val="28"/>
          <w:highlight w:val="none"/>
          <w:lang w:val="en-US" w:eastAsia="zh-CN"/>
        </w:rPr>
        <w:t>5.10</w:t>
      </w:r>
      <w:r>
        <w:rPr>
          <w:rFonts w:ascii="Arial" w:hAnsi="Arial" w:eastAsia="MS Mincho" w:cs="Arial"/>
          <w:bCs/>
          <w:sz w:val="28"/>
          <w:szCs w:val="28"/>
          <w:highlight w:val="none"/>
          <w:lang w:val="en-US" w:eastAsia="zh-CN"/>
        </w:rPr>
        <w:tab/>
      </w:r>
      <w:r>
        <w:rPr>
          <w:rFonts w:hint="eastAsia" w:ascii="Arial" w:hAnsi="Arial" w:eastAsia="MS Mincho" w:cs="Arial"/>
          <w:bCs/>
          <w:sz w:val="28"/>
          <w:szCs w:val="28"/>
          <w:highlight w:val="none"/>
          <w:lang w:val="en-US" w:eastAsia="zh-CN"/>
        </w:rPr>
        <w:tab/>
      </w:r>
      <w:r>
        <w:rPr>
          <w:rFonts w:ascii="Arial" w:hAnsi="Arial" w:eastAsia="MS Mincho" w:cs="Arial"/>
          <w:bCs/>
          <w:sz w:val="28"/>
          <w:szCs w:val="28"/>
          <w:highlight w:val="none"/>
          <w:lang w:val="en-US" w:eastAsia="zh-CN"/>
        </w:rPr>
        <w:t>CA_n78-n94</w:t>
      </w:r>
    </w:p>
    <w:p>
      <w:pPr>
        <w:keepNext/>
        <w:tabs>
          <w:tab w:val="left" w:pos="420"/>
        </w:tabs>
        <w:spacing w:before="120" w:after="120"/>
        <w:outlineLvl w:val="2"/>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5.10</w:t>
      </w:r>
      <w:r>
        <w:rPr>
          <w:rFonts w:ascii="Arial" w:hAnsi="Arial" w:eastAsia="MS Mincho" w:cs="Arial"/>
          <w:bCs/>
          <w:sz w:val="24"/>
          <w:highlight w:val="none"/>
          <w:lang w:val="en-US" w:eastAsia="zh-CN"/>
        </w:rPr>
        <w:t>.1</w:t>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ab/>
      </w:r>
      <w:r>
        <w:rPr>
          <w:rFonts w:ascii="Arial" w:hAnsi="Arial" w:eastAsia="MS Mincho" w:cs="Arial"/>
          <w:bCs/>
          <w:sz w:val="24"/>
          <w:highlight w:val="none"/>
          <w:lang w:val="en-US" w:eastAsia="zh-CN"/>
        </w:rPr>
        <w:t>Common for 1 band UL and 2 bands UL CA</w:t>
      </w: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.1.1</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Operating bands for CA</w:t>
      </w:r>
    </w:p>
    <w:p>
      <w:pPr>
        <w:spacing w:before="240"/>
        <w:jc w:val="center"/>
        <w:rPr>
          <w:rFonts w:ascii="Arial" w:hAnsi="Arial" w:cs="Arial"/>
          <w:b/>
          <w:highlight w:val="none"/>
          <w:lang w:val="en-US" w:eastAsia="ja-JP"/>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eastAsia="zh-CN"/>
        </w:rPr>
        <w:t>.1.1</w:t>
      </w:r>
      <w:r>
        <w:rPr>
          <w:rFonts w:ascii="Arial" w:hAnsi="Arial" w:cs="Arial"/>
          <w:b/>
          <w:highlight w:val="none"/>
          <w:lang w:val="en-US"/>
        </w:rPr>
        <w:t xml:space="preserve">-1: </w:t>
      </w:r>
      <w:r>
        <w:rPr>
          <w:rFonts w:ascii="Arial" w:hAnsi="Arial" w:cs="Arial"/>
          <w:b/>
          <w:highlight w:val="none"/>
          <w:lang w:val="en-US" w:eastAsia="zh-CN"/>
        </w:rPr>
        <w:t>CA band combination of band n78 + n94</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lang w:eastAsia="ja-JP"/>
              </w:rPr>
              <w:t xml:space="preserve"> NR</w:t>
            </w:r>
            <w:r>
              <w:rPr>
                <w:rFonts w:ascii="Arial" w:hAnsi="Arial" w:cs="Arial"/>
                <w:b/>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Duplex</w:t>
            </w:r>
          </w:p>
          <w:p>
            <w:pPr>
              <w:keepNext/>
              <w:keepLines/>
              <w:spacing w:after="0"/>
              <w:jc w:val="center"/>
              <w:rPr>
                <w:rFonts w:ascii="Arial" w:hAnsi="Arial" w:cs="Arial"/>
                <w:b/>
                <w:sz w:val="18"/>
                <w:highlight w:val="none"/>
              </w:rPr>
            </w:pPr>
            <w:r>
              <w:rPr>
                <w:rFonts w:ascii="Arial" w:hAnsi="Arial" w:cs="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UL_low</w:t>
            </w:r>
            <w:r>
              <w:rPr>
                <w:rFonts w:ascii="Arial" w:hAnsi="Arial" w:cs="Arial"/>
                <w:b/>
                <w:sz w:val="18"/>
                <w:highlight w:val="none"/>
              </w:rPr>
              <w:t xml:space="preserve"> – F</w:t>
            </w:r>
            <w:r>
              <w:rPr>
                <w:rFonts w:ascii="Arial" w:hAnsi="Arial" w:cs="Arial"/>
                <w:b/>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rPr>
            </w:pPr>
            <w:r>
              <w:rPr>
                <w:rFonts w:ascii="Arial" w:hAnsi="Arial" w:cs="Arial"/>
                <w:b/>
                <w:sz w:val="18"/>
                <w:highlight w:val="none"/>
              </w:rPr>
              <w:t>F</w:t>
            </w:r>
            <w:r>
              <w:rPr>
                <w:rFonts w:ascii="Arial" w:hAnsi="Arial" w:cs="Arial"/>
                <w:b/>
                <w:sz w:val="18"/>
                <w:highlight w:val="none"/>
                <w:vertAlign w:val="subscript"/>
              </w:rPr>
              <w:t>DL_low</w:t>
            </w:r>
            <w:r>
              <w:rPr>
                <w:rFonts w:ascii="Arial" w:hAnsi="Arial" w:cs="Arial"/>
                <w:b/>
                <w:sz w:val="18"/>
                <w:highlight w:val="none"/>
              </w:rPr>
              <w:t xml:space="preserve"> – F</w:t>
            </w:r>
            <w:r>
              <w:rPr>
                <w:rFonts w:ascii="Arial" w:hAnsi="Arial" w:cs="Arial"/>
                <w:b/>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n78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en-US" w:eastAsia="ko-KR"/>
              </w:rPr>
              <w:t>3300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val="sv-SE" w:eastAsia="ko-KR"/>
              </w:rPr>
              <w:t>3800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highlight w:val="none"/>
                <w:lang w:eastAsia="ja-JP"/>
              </w:rPr>
            </w:pPr>
            <w:r>
              <w:rPr>
                <w:rFonts w:ascii="Arial" w:hAnsi="Arial" w:cs="Arial"/>
                <w:sz w:val="18"/>
                <w:highlight w:val="none"/>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n94</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880 MHz</w:t>
            </w:r>
          </w:p>
        </w:tc>
        <w:tc>
          <w:tcPr>
            <w:tcW w:w="469"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val="zh-CN" w:eastAsia="ja-JP"/>
              </w:rPr>
              <w:t>–</w:t>
            </w:r>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sv-SE" w:eastAsia="ko-KR"/>
              </w:rPr>
              <w:t>915 MHz</w:t>
            </w:r>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val="en-US" w:eastAsia="ko-KR"/>
              </w:rPr>
            </w:pPr>
            <w:r>
              <w:rPr>
                <w:rFonts w:ascii="Arial" w:hAnsi="Arial" w:cs="Arial"/>
                <w:sz w:val="18"/>
                <w:highlight w:val="none"/>
                <w:lang w:val="en-US" w:eastAsia="ko-KR"/>
              </w:rPr>
              <w:t>1432 MHz</w:t>
            </w:r>
          </w:p>
        </w:tc>
        <w:tc>
          <w:tcPr>
            <w:tcW w:w="17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val="sv-SE" w:eastAsia="ko-KR"/>
              </w:rPr>
            </w:pPr>
            <w:r>
              <w:rPr>
                <w:rFonts w:ascii="Arial" w:hAnsi="Arial" w:cs="Arial"/>
                <w:sz w:val="18"/>
                <w:highlight w:val="none"/>
                <w:lang w:val="en-US" w:eastAsia="ko-KR"/>
              </w:rPr>
              <w:t>1517</w:t>
            </w:r>
            <w:r>
              <w:rPr>
                <w:rFonts w:ascii="Arial" w:hAnsi="Arial" w:cs="Arial"/>
                <w:sz w:val="18"/>
                <w:highlight w:val="none"/>
                <w:lang w:val="sv-SE" w:eastAsia="ko-KR"/>
              </w:rPr>
              <w:t xml:space="preserve"> MH</w:t>
            </w:r>
            <w:r>
              <w:rPr>
                <w:rFonts w:ascii="Arial" w:hAnsi="Arial" w:cs="Arial"/>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FDD</w:t>
            </w:r>
          </w:p>
        </w:tc>
      </w:tr>
    </w:tbl>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.1.2</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Channel bandwidths per operating band for CA</w:t>
      </w:r>
    </w:p>
    <w:p>
      <w:pPr>
        <w:spacing w:before="240"/>
        <w:jc w:val="center"/>
        <w:rPr>
          <w:rFonts w:ascii="Arial" w:hAnsi="Arial" w:cs="Arial"/>
          <w:b/>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5.10</w:t>
      </w:r>
      <w:r>
        <w:rPr>
          <w:rFonts w:ascii="Arial" w:hAnsi="Arial" w:cs="Arial"/>
          <w:b/>
          <w:highlight w:val="none"/>
          <w:lang w:val="en-US"/>
        </w:rPr>
        <w:t>.1.</w:t>
      </w:r>
      <w:r>
        <w:rPr>
          <w:rFonts w:ascii="Arial" w:hAnsi="Arial" w:cs="Arial"/>
          <w:b/>
          <w:highlight w:val="none"/>
          <w:lang w:val="en-US" w:eastAsia="zh-CN"/>
        </w:rPr>
        <w:t>2</w:t>
      </w:r>
      <w:r>
        <w:rPr>
          <w:rFonts w:ascii="Arial" w:hAnsi="Arial" w:cs="Arial"/>
          <w:b/>
          <w:highlight w:val="none"/>
          <w:lang w:val="en-US"/>
        </w:rPr>
        <w:t xml:space="preserve">-1: Supported </w:t>
      </w:r>
      <w:r>
        <w:rPr>
          <w:rFonts w:ascii="Arial" w:hAnsi="Arial" w:cs="Arial"/>
          <w:b/>
          <w:highlight w:val="none"/>
          <w:lang w:val="en-US" w:eastAsia="ja-JP"/>
        </w:rPr>
        <w:t>b</w:t>
      </w:r>
      <w:r>
        <w:rPr>
          <w:rFonts w:ascii="Arial" w:hAnsi="Arial" w:cs="Arial"/>
          <w:b/>
          <w:highlight w:val="none"/>
          <w:lang w:val="en-US"/>
        </w:rPr>
        <w:t xml:space="preserve">andwidths per </w:t>
      </w:r>
      <w:r>
        <w:rPr>
          <w:rFonts w:ascii="Arial" w:hAnsi="Arial" w:cs="Arial"/>
          <w:b/>
          <w:highlight w:val="none"/>
          <w:lang w:val="en-US" w:eastAsia="zh-CN"/>
        </w:rPr>
        <w:t>CA band combination of band n78 + n94</w:t>
      </w:r>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eastAsia="ja-JP"/>
              </w:rPr>
              <w:t xml:space="preserve">NR </w:t>
            </w:r>
            <w:r>
              <w:rPr>
                <w:rFonts w:ascii="Arial" w:hAnsi="Arial" w:cs="Arial"/>
                <w:b/>
                <w:bCs/>
                <w:sz w:val="18"/>
                <w:highlight w:val="none"/>
                <w:lang w:eastAsia="zh-CN"/>
              </w:rPr>
              <w:t>CA</w:t>
            </w:r>
            <w:r>
              <w:rPr>
                <w:rFonts w:ascii="Arial" w:hAnsi="Arial" w:cs="Arial"/>
                <w:b/>
                <w:bCs/>
                <w:sz w:val="18"/>
                <w:highlight w:val="none"/>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NR</w:t>
            </w:r>
            <w:r>
              <w:rPr>
                <w:rFonts w:ascii="Arial" w:hAnsi="Arial" w:cs="Arial"/>
                <w:b/>
                <w:bCs/>
                <w:sz w:val="18"/>
                <w:highlight w:val="none"/>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eastAsia="MS Mincho" w:cs="Arial"/>
                <w:b/>
                <w:sz w:val="18"/>
                <w:highlight w:val="none"/>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rPr>
            </w:pPr>
            <w:r>
              <w:rPr>
                <w:rFonts w:ascii="Arial" w:hAnsi="Arial" w:cs="Arial"/>
                <w:b/>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eastAsia="ja-JP"/>
              </w:rPr>
            </w:pPr>
            <w:r>
              <w:rPr>
                <w:rFonts w:ascii="Arial" w:hAnsi="Arial" w:cs="Arial"/>
                <w:b/>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
                <w:bCs/>
                <w:sz w:val="18"/>
                <w:highlight w:val="none"/>
                <w:lang w:val="en-US" w:eastAsia="zh-CN"/>
              </w:rPr>
            </w:pPr>
            <w:r>
              <w:rPr>
                <w:rFonts w:ascii="Arial" w:hAnsi="Arial" w:cs="Arial"/>
                <w:b/>
                <w:bCs/>
                <w:sz w:val="18"/>
                <w:highlight w:val="none"/>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eastAsia="zh-CN"/>
              </w:rPr>
              <w:t>CA</w:t>
            </w:r>
            <w:r>
              <w:rPr>
                <w:rFonts w:ascii="Arial" w:hAnsi="Arial" w:cs="Arial"/>
                <w:bCs/>
                <w:sz w:val="18"/>
                <w:highlight w:val="none"/>
              </w:rPr>
              <w:t>_</w:t>
            </w:r>
            <w:r>
              <w:rPr>
                <w:rFonts w:ascii="Arial" w:hAnsi="Arial" w:cs="Arial"/>
                <w:bCs/>
                <w:sz w:val="18"/>
                <w:highlight w:val="none"/>
                <w:lang w:val="en-US" w:eastAsia="zh-CN"/>
              </w:rPr>
              <w:t>n78</w:t>
            </w:r>
            <w:r>
              <w:rPr>
                <w:rFonts w:ascii="Arial" w:hAnsi="Arial" w:cs="Arial"/>
                <w:bCs/>
                <w:sz w:val="18"/>
                <w:highlight w:val="none"/>
                <w:lang w:val="sv-SE" w:eastAsia="ja-JP"/>
              </w:rPr>
              <w:t>A-</w:t>
            </w:r>
            <w:r>
              <w:rPr>
                <w:rFonts w:ascii="Arial" w:hAnsi="Arial" w:cs="Arial"/>
                <w:bCs/>
                <w:sz w:val="18"/>
                <w:highlight w:val="none"/>
                <w:lang w:val="en-US" w:eastAsia="zh-CN"/>
              </w:rPr>
              <w:t>n94A</w:t>
            </w:r>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w:t>
            </w: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n78</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100</w:t>
            </w: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r>
              <w:rPr>
                <w:rFonts w:ascii="Arial" w:hAnsi="Arial" w:cs="Arial"/>
                <w:bCs/>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6"/>
                <w:szCs w:val="16"/>
                <w:highlight w:val="none"/>
              </w:rPr>
              <w:t>n94</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r>
              <w:rPr>
                <w:rFonts w:ascii="Arial" w:hAnsi="Arial" w:cs="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rFonts w:ascii="Arial" w:hAnsi="Arial" w:cs="Arial"/>
                <w:bCs/>
                <w:sz w:val="18"/>
                <w:highlight w:val="none"/>
                <w:lang w:val="en-US" w:eastAsia="zh-CN"/>
              </w:rPr>
            </w:pPr>
          </w:p>
        </w:tc>
      </w:tr>
    </w:tbl>
    <w:p>
      <w:pPr>
        <w:jc w:val="center"/>
        <w:rPr>
          <w:rFonts w:ascii="Arial" w:hAnsi="Arial" w:cs="Arial"/>
          <w:bCs/>
          <w:highlight w:val="none"/>
          <w:lang w:val="en-US" w:eastAsia="zh-CN"/>
        </w:rPr>
      </w:pPr>
    </w:p>
    <w:p>
      <w:pPr>
        <w:keepNext/>
        <w:tabs>
          <w:tab w:val="left" w:pos="0"/>
          <w:tab w:val="left" w:pos="420"/>
        </w:tabs>
        <w:spacing w:before="240" w:after="60"/>
        <w:outlineLvl w:val="3"/>
        <w:rPr>
          <w:rFonts w:ascii="Arial" w:hAnsi="Arial" w:eastAsia="MS Mincho" w:cs="Arial"/>
          <w:bCs/>
          <w:sz w:val="24"/>
          <w:szCs w:val="24"/>
          <w:highlight w:val="none"/>
          <w:lang w:eastAsia="zh-CN"/>
        </w:rPr>
      </w:pPr>
      <w:r>
        <w:rPr>
          <w:rFonts w:hint="eastAsia" w:ascii="Arial" w:hAnsi="Arial" w:eastAsia="MS Mincho" w:cs="Arial"/>
          <w:bCs/>
          <w:sz w:val="24"/>
          <w:szCs w:val="24"/>
          <w:highlight w:val="none"/>
          <w:lang w:eastAsia="zh-CN"/>
        </w:rPr>
        <w:t>5.10</w:t>
      </w:r>
      <w:r>
        <w:rPr>
          <w:rFonts w:ascii="Arial" w:hAnsi="Arial" w:eastAsia="MS Mincho" w:cs="Arial"/>
          <w:bCs/>
          <w:sz w:val="24"/>
          <w:szCs w:val="24"/>
          <w:highlight w:val="none"/>
          <w:lang w:eastAsia="zh-CN"/>
        </w:rPr>
        <w:t>.1.3</w:t>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ab/>
      </w:r>
      <w:r>
        <w:rPr>
          <w:rFonts w:ascii="Arial" w:hAnsi="Arial" w:eastAsia="MS Mincho" w:cs="Arial"/>
          <w:bCs/>
          <w:sz w:val="24"/>
          <w:szCs w:val="24"/>
          <w:highlight w:val="none"/>
          <w:lang w:eastAsia="zh-CN"/>
        </w:rPr>
        <w:t>Co-existence studies</w:t>
      </w:r>
    </w:p>
    <w:p>
      <w:pPr>
        <w:spacing w:before="240"/>
        <w:rPr>
          <w:rFonts w:ascii="Arial" w:hAnsi="Arial" w:cs="Arial"/>
          <w:highlight w:val="none"/>
        </w:rPr>
      </w:pPr>
      <w:r>
        <w:rPr>
          <w:rFonts w:ascii="Arial" w:hAnsi="Arial" w:eastAsia="MS Mincho" w:cs="Arial"/>
          <w:highlight w:val="none"/>
          <w:lang w:eastAsia="zh-CN"/>
        </w:rPr>
        <w:t xml:space="preserve">Tables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w:t>
      </w:r>
      <w:r>
        <w:rPr>
          <w:rFonts w:ascii="Arial" w:hAnsi="Arial" w:eastAsia="MS Mincho" w:cs="Arial"/>
          <w:highlight w:val="none"/>
          <w:lang w:val="en-US" w:eastAsia="zh-CN"/>
        </w:rPr>
        <w:t xml:space="preserve"> and </w:t>
      </w:r>
      <w:r>
        <w:rPr>
          <w:rFonts w:hint="eastAsia" w:ascii="Arial" w:hAnsi="Arial" w:eastAsia="MS Mincho" w:cs="Arial"/>
          <w:highlight w:val="none"/>
          <w:lang w:val="en-US" w:eastAsia="zh-CN"/>
        </w:rPr>
        <w:t>5.10</w:t>
      </w:r>
      <w:r>
        <w:rPr>
          <w:rFonts w:ascii="Arial" w:hAnsi="Arial" w:eastAsia="MS Mincho" w:cs="Arial"/>
          <w:highlight w:val="none"/>
          <w:lang w:val="en-US" w:eastAsia="zh-CN"/>
        </w:rPr>
        <w:t>.1.3-2</w:t>
      </w:r>
      <w:r>
        <w:rPr>
          <w:rFonts w:ascii="Arial" w:hAnsi="Arial" w:eastAsia="MS Mincho" w:cs="Arial"/>
          <w:highlight w:val="none"/>
          <w:lang w:eastAsia="zh-CN"/>
        </w:rPr>
        <w:t xml:space="preserve"> list the band edge harmonics for the UL and DL respectively</w:t>
      </w:r>
      <w:r>
        <w:rPr>
          <w:rFonts w:ascii="Arial" w:hAnsi="Arial" w:cs="Arial"/>
          <w:highlight w:val="none"/>
          <w:lang w:eastAsia="zh-CN"/>
        </w:rPr>
        <w:t xml:space="preserve"> to allow for inspection of potential DL band REFSENS impact and harmonic mixing.  </w:t>
      </w:r>
    </w:p>
    <w:p>
      <w:pPr>
        <w:jc w:val="center"/>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1760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2640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2745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3520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3660</w:t>
            </w:r>
          </w:p>
        </w:tc>
      </w:tr>
    </w:tbl>
    <w:p>
      <w:pPr>
        <w:jc w:val="center"/>
        <w:rPr>
          <w:rFonts w:ascii="Arial" w:hAnsi="Arial" w:eastAsia="MS Mincho" w:cs="Arial"/>
          <w:b/>
          <w:highlight w:val="none"/>
          <w:lang w:eastAsia="zh-CN"/>
        </w:rPr>
      </w:pPr>
    </w:p>
    <w:p>
      <w:pPr>
        <w:jc w:val="center"/>
        <w:rPr>
          <w:rFonts w:ascii="Arial" w:hAnsi="Arial" w:eastAsia="MS Mincho" w:cs="Arial"/>
          <w:b/>
          <w:highlight w:val="none"/>
          <w:lang w:eastAsia="ja-JP"/>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5.10</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en-US" w:eastAsia="fi-FI"/>
              </w:rPr>
            </w:pPr>
            <w:r>
              <w:rPr>
                <w:rFonts w:ascii="Arial" w:hAnsi="Arial" w:cs="Arial"/>
                <w:b/>
                <w:bCs/>
                <w:color w:val="000000"/>
                <w:sz w:val="18"/>
                <w:szCs w:val="18"/>
                <w:highlight w:val="none"/>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2</w:t>
            </w:r>
            <w:r>
              <w:rPr>
                <w:rFonts w:ascii="Arial" w:hAnsi="Arial" w:cs="Arial"/>
                <w:b/>
                <w:bCs/>
                <w:color w:val="000000"/>
                <w:sz w:val="18"/>
                <w:szCs w:val="18"/>
                <w:highlight w:val="none"/>
                <w:vertAlign w:val="superscript"/>
                <w:lang w:val="fi-FI" w:eastAsia="fi-FI"/>
              </w:rPr>
              <w:t>nd</w:t>
            </w:r>
            <w:r>
              <w:rPr>
                <w:rFonts w:ascii="Arial" w:hAnsi="Arial" w:cs="Arial"/>
                <w:b/>
                <w:bCs/>
                <w:color w:val="000000"/>
                <w:sz w:val="18"/>
                <w:szCs w:val="18"/>
                <w:highlight w:val="none"/>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3</w:t>
            </w:r>
            <w:r>
              <w:rPr>
                <w:rFonts w:ascii="Arial" w:hAnsi="Arial" w:cs="Arial"/>
                <w:b/>
                <w:bCs/>
                <w:color w:val="000000"/>
                <w:sz w:val="18"/>
                <w:szCs w:val="18"/>
                <w:highlight w:val="none"/>
                <w:vertAlign w:val="superscript"/>
                <w:lang w:val="fi-FI" w:eastAsia="fi-FI"/>
              </w:rPr>
              <w:t>rd</w:t>
            </w:r>
            <w:r>
              <w:rPr>
                <w:rFonts w:ascii="Arial" w:hAnsi="Arial" w:cs="Arial"/>
                <w:b/>
                <w:bCs/>
                <w:color w:val="000000"/>
                <w:sz w:val="18"/>
                <w:szCs w:val="18"/>
                <w:highlight w:val="none"/>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n78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3300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eastAsia="zh-CN"/>
              </w:rPr>
              <w:t>3800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7600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10800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11400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13200</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15200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highlight w:val="none"/>
                <w:lang w:val="fi-FI" w:eastAsia="fi-FI"/>
              </w:rPr>
            </w:pPr>
            <w:r>
              <w:rPr>
                <w:rFonts w:ascii="Arial" w:hAnsi="Arial" w:cs="Arial"/>
                <w:b/>
                <w:bCs/>
                <w:color w:val="000000"/>
                <w:sz w:val="18"/>
                <w:szCs w:val="18"/>
                <w:highlight w:val="none"/>
                <w:lang w:val="en-US" w:eastAsia="zh-CN"/>
              </w:rPr>
              <w:t>n94</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880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1432</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1517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2864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3034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4296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4551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5728</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highlight w:val="none"/>
                <w:lang w:val="fi-FI" w:eastAsia="fi-FI"/>
              </w:rPr>
            </w:pPr>
            <w:r>
              <w:rPr>
                <w:rFonts w:ascii="Arial" w:hAnsi="Arial" w:cs="Arial"/>
                <w:color w:val="000000"/>
                <w:sz w:val="18"/>
                <w:szCs w:val="18"/>
                <w:highlight w:val="none"/>
                <w:lang w:val="fi-FI" w:eastAsia="fi-FI"/>
              </w:rPr>
              <w:t>6068</w:t>
            </w:r>
          </w:p>
        </w:tc>
      </w:tr>
    </w:tbl>
    <w:p>
      <w:pPr>
        <w:jc w:val="center"/>
        <w:rPr>
          <w:rFonts w:ascii="Arial" w:hAnsi="Arial" w:eastAsia="MS Mincho" w:cs="Arial"/>
          <w:b/>
          <w:highlight w:val="none"/>
          <w:lang w:eastAsia="zh-CN"/>
        </w:rPr>
      </w:pPr>
    </w:p>
    <w:p>
      <w:pPr>
        <w:rPr>
          <w:rFonts w:ascii="Arial" w:hAnsi="Arial" w:cs="Arial"/>
          <w:highlight w:val="none"/>
          <w:lang w:val="en-US" w:eastAsia="zh-CN"/>
        </w:rPr>
      </w:pPr>
      <w:r>
        <w:rPr>
          <w:rFonts w:ascii="Arial" w:hAnsi="Arial" w:eastAsia="MS Mincho" w:cs="Arial"/>
          <w:highlight w:val="none"/>
          <w:lang w:eastAsia="zh-CN"/>
        </w:rPr>
        <w:t xml:space="preserve">Table </w:t>
      </w:r>
      <w:r>
        <w:rPr>
          <w:rFonts w:hint="eastAsia" w:ascii="Arial" w:hAnsi="Arial" w:eastAsia="MS Mincho" w:cs="Arial"/>
          <w:highlight w:val="none"/>
          <w:lang w:val="en-US" w:eastAsia="zh-CN"/>
        </w:rPr>
        <w:t>5.10</w:t>
      </w:r>
      <w:r>
        <w:rPr>
          <w:rFonts w:ascii="Arial" w:hAnsi="Arial" w:eastAsia="MS Mincho" w:cs="Arial"/>
          <w:highlight w:val="none"/>
          <w:lang w:eastAsia="zh-CN"/>
        </w:rPr>
        <w:t>.</w:t>
      </w:r>
      <w:r>
        <w:rPr>
          <w:rFonts w:ascii="Arial" w:hAnsi="Arial" w:eastAsia="MS Mincho" w:cs="Arial"/>
          <w:highlight w:val="none"/>
          <w:lang w:val="en-US" w:eastAsia="zh-CN"/>
        </w:rPr>
        <w:t>1.3</w:t>
      </w:r>
      <w:r>
        <w:rPr>
          <w:rFonts w:ascii="Arial" w:hAnsi="Arial" w:eastAsia="MS Mincho" w:cs="Arial"/>
          <w:highlight w:val="none"/>
          <w:lang w:eastAsia="zh-CN"/>
        </w:rPr>
        <w:t>-1 shows there may be a 4</w:t>
      </w:r>
      <w:r>
        <w:rPr>
          <w:rFonts w:ascii="Arial" w:hAnsi="Arial" w:eastAsia="MS Mincho" w:cs="Arial"/>
          <w:highlight w:val="none"/>
          <w:vertAlign w:val="superscript"/>
          <w:lang w:eastAsia="zh-CN"/>
        </w:rPr>
        <w:t>th</w:t>
      </w:r>
      <w:r>
        <w:rPr>
          <w:rFonts w:ascii="Arial" w:hAnsi="Arial" w:eastAsia="MS Mincho" w:cs="Arial"/>
          <w:highlight w:val="none"/>
          <w:lang w:eastAsia="zh-CN"/>
        </w:rPr>
        <w:t xml:space="preserve"> harmonic impact on the n78 DL from the n94 UL</w:t>
      </w:r>
      <w:r>
        <w:rPr>
          <w:rFonts w:ascii="Arial" w:hAnsi="Arial" w:cs="Arial"/>
          <w:color w:val="000000"/>
          <w:highlight w:val="none"/>
          <w:lang w:eastAsia="zh-CN"/>
        </w:rPr>
        <w:t>.</w:t>
      </w:r>
    </w:p>
    <w:p>
      <w:pPr>
        <w:pStyle w:val="6"/>
        <w:tabs>
          <w:tab w:val="left" w:pos="0"/>
          <w:tab w:val="left" w:pos="420"/>
          <w:tab w:val="left" w:pos="864"/>
        </w:tabs>
        <w:ind w:left="0" w:firstLine="0"/>
        <w:rPr>
          <w:rFonts w:cs="Arial"/>
          <w:highlight w:val="none"/>
          <w:lang w:eastAsia="zh-CN"/>
        </w:rPr>
      </w:pPr>
      <w:bookmarkStart w:id="310" w:name="_Toc24806"/>
      <w:r>
        <w:rPr>
          <w:rFonts w:hint="eastAsia" w:cs="Arial"/>
          <w:highlight w:val="none"/>
          <w:lang w:eastAsia="zh-CN"/>
        </w:rPr>
        <w:t>5.10</w:t>
      </w:r>
      <w:r>
        <w:rPr>
          <w:rFonts w:cs="Arial"/>
          <w:highlight w:val="none"/>
          <w:lang w:eastAsia="zh-CN"/>
        </w:rPr>
        <w:t>.</w:t>
      </w:r>
      <w:r>
        <w:rPr>
          <w:rFonts w:cs="Arial"/>
          <w:highlight w:val="none"/>
          <w:lang w:val="en-US" w:eastAsia="zh-CN"/>
        </w:rPr>
        <w:t>1.4</w:t>
      </w:r>
      <w:r>
        <w:rPr>
          <w:rFonts w:cs="Arial"/>
          <w:highlight w:val="none"/>
          <w:lang w:val="en-US" w:eastAsia="zh-CN"/>
        </w:rPr>
        <w:tab/>
      </w:r>
      <w:r>
        <w:rPr>
          <w:rFonts w:cs="Arial"/>
          <w:highlight w:val="none"/>
          <w:lang w:val="en-US" w:eastAsia="zh-CN"/>
        </w:rPr>
        <w:tab/>
      </w:r>
      <w:r>
        <w:rPr>
          <w:rFonts w:cs="Arial"/>
          <w:highlight w:val="none"/>
          <w:lang w:val="en-US" w:eastAsia="zh-CN"/>
        </w:rPr>
        <w:tab/>
      </w:r>
      <w:r>
        <w:rPr>
          <w:rFonts w:cs="Arial"/>
          <w:highlight w:val="none"/>
          <w:lang w:eastAsia="zh-CN"/>
        </w:rPr>
        <w:t>∆T</w:t>
      </w:r>
      <w:r>
        <w:rPr>
          <w:rFonts w:cs="Arial"/>
          <w:highlight w:val="none"/>
          <w:vertAlign w:val="subscript"/>
          <w:lang w:eastAsia="zh-CN"/>
        </w:rPr>
        <w:t>IB</w:t>
      </w:r>
      <w:r>
        <w:rPr>
          <w:rFonts w:cs="Arial"/>
          <w:highlight w:val="none"/>
          <w:lang w:eastAsia="zh-CN"/>
        </w:rPr>
        <w:t xml:space="preserve"> and ∆R</w:t>
      </w:r>
      <w:r>
        <w:rPr>
          <w:rFonts w:cs="Arial"/>
          <w:highlight w:val="none"/>
          <w:vertAlign w:val="subscript"/>
          <w:lang w:eastAsia="zh-CN"/>
        </w:rPr>
        <w:t>IB</w:t>
      </w:r>
      <w:r>
        <w:rPr>
          <w:rFonts w:cs="Arial"/>
          <w:highlight w:val="none"/>
          <w:lang w:eastAsia="zh-CN"/>
        </w:rPr>
        <w:t xml:space="preserve"> values</w:t>
      </w:r>
      <w:bookmarkEnd w:id="310"/>
    </w:p>
    <w:p>
      <w:pPr>
        <w:rPr>
          <w:rFonts w:ascii="Arial" w:hAnsi="Arial" w:cs="Arial"/>
          <w:highlight w:val="none"/>
        </w:rPr>
      </w:pPr>
      <w:r>
        <w:rPr>
          <w:rFonts w:ascii="Arial" w:hAnsi="Arial" w:cs="Arial"/>
          <w:highlight w:val="none"/>
        </w:rPr>
        <w:t xml:space="preserve">As is the case for DC_8-32_n78 in 38.101-3, zero </w:t>
      </w:r>
      <w:r>
        <w:rPr>
          <w:rFonts w:ascii="Arial" w:hAnsi="Arial" w:eastAsia="Yu Mincho" w:cs="Arial"/>
          <w:highlight w:val="none"/>
          <w:lang w:eastAsia="ja-JP"/>
        </w:rPr>
        <w:t>Δ</w:t>
      </w:r>
      <w:r>
        <w:rPr>
          <w:rFonts w:ascii="Arial" w:hAnsi="Arial" w:cs="Arial"/>
          <w:highlight w:val="none"/>
        </w:rPr>
        <w:t>T</w:t>
      </w:r>
      <w:r>
        <w:rPr>
          <w:rFonts w:ascii="Arial" w:hAnsi="Arial" w:cs="Arial"/>
          <w:highlight w:val="none"/>
          <w:vertAlign w:val="subscript"/>
        </w:rPr>
        <w:t>IB,c</w:t>
      </w:r>
      <w:r>
        <w:rPr>
          <w:rFonts w:ascii="Arial" w:hAnsi="Arial" w:cs="Arial"/>
          <w:highlight w:val="none"/>
        </w:rPr>
        <w:t xml:space="preserve"> or</w:t>
      </w:r>
      <w:r>
        <w:rPr>
          <w:rFonts w:ascii="Arial" w:hAnsi="Arial" w:cs="Arial"/>
          <w:highlight w:val="none"/>
          <w:lang w:eastAsia="zh-CN"/>
        </w:rPr>
        <w:t xml:space="preserve"> </w:t>
      </w:r>
      <w:r>
        <w:rPr>
          <w:rFonts w:ascii="Arial" w:hAnsi="Arial" w:eastAsia="Yu Mincho" w:cs="Arial"/>
          <w:highlight w:val="none"/>
          <w:lang w:eastAsia="ja-JP"/>
        </w:rPr>
        <w:t>Δ</w:t>
      </w:r>
      <w:r>
        <w:rPr>
          <w:rFonts w:ascii="Arial" w:hAnsi="Arial" w:cs="Arial"/>
          <w:highlight w:val="none"/>
        </w:rPr>
        <w:t>R</w:t>
      </w:r>
      <w:r>
        <w:rPr>
          <w:rFonts w:ascii="Arial" w:hAnsi="Arial" w:cs="Arial"/>
          <w:highlight w:val="none"/>
          <w:vertAlign w:val="subscript"/>
        </w:rPr>
        <w:t>IB</w:t>
      </w:r>
      <w:r>
        <w:rPr>
          <w:rFonts w:ascii="Arial" w:hAnsi="Arial" w:cs="Arial"/>
          <w:highlight w:val="none"/>
          <w:vertAlign w:val="subscript"/>
          <w:lang w:eastAsia="zh-CN"/>
        </w:rPr>
        <w:t>,c</w:t>
      </w:r>
      <w:r>
        <w:rPr>
          <w:rFonts w:ascii="Arial" w:hAnsi="Arial" w:cs="Arial"/>
          <w:highlight w:val="none"/>
        </w:rPr>
        <w:t xml:space="preserve"> has been proposed in Tables </w:t>
      </w:r>
      <w:r>
        <w:rPr>
          <w:rFonts w:hint="eastAsia" w:ascii="Arial" w:hAnsi="Arial" w:cs="Arial"/>
          <w:highlight w:val="none"/>
          <w:lang w:eastAsia="zh-CN"/>
        </w:rPr>
        <w:t>5.10</w:t>
      </w:r>
      <w:r>
        <w:rPr>
          <w:rFonts w:ascii="Arial" w:hAnsi="Arial" w:cs="Arial"/>
          <w:highlight w:val="none"/>
        </w:rPr>
        <w:t xml:space="preserve">.1.4-1 and </w:t>
      </w:r>
      <w:r>
        <w:rPr>
          <w:rFonts w:hint="eastAsia" w:ascii="Arial" w:hAnsi="Arial" w:cs="Arial"/>
          <w:highlight w:val="none"/>
          <w:lang w:eastAsia="zh-CN"/>
        </w:rPr>
        <w:t>5.10</w:t>
      </w:r>
      <w:r>
        <w:rPr>
          <w:rFonts w:ascii="Arial" w:hAnsi="Arial" w:cs="Arial"/>
          <w:highlight w:val="none"/>
        </w:rPr>
        <w:t>.1.4-2.</w:t>
      </w:r>
    </w:p>
    <w:p>
      <w:pPr>
        <w:jc w:val="center"/>
        <w:rPr>
          <w:rFonts w:ascii="Arial" w:hAnsi="Arial" w:cs="Arial"/>
          <w:b/>
          <w:bCs/>
          <w:highlight w:val="none"/>
          <w:vertAlign w:val="subscript"/>
        </w:rPr>
      </w:pPr>
      <w:r>
        <w:rPr>
          <w:rFonts w:ascii="Arial" w:hAnsi="Arial" w:cs="Arial"/>
          <w:b/>
          <w:bCs/>
          <w:highlight w:val="none"/>
        </w:rPr>
        <w:t xml:space="preserve">Table </w:t>
      </w:r>
      <w:r>
        <w:rPr>
          <w:rFonts w:hint="eastAsia" w:ascii="Arial" w:hAnsi="Arial" w:cs="Arial"/>
          <w:b/>
          <w:bCs/>
          <w:highlight w:val="none"/>
          <w:lang w:val="en-US" w:eastAsia="zh-CN"/>
        </w:rPr>
        <w:t>5.10</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5.10</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MS Mincho"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n78-n94</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ascii="Arial" w:hAnsi="Arial" w:cs="Arial"/>
          <w:b/>
          <w:bCs/>
          <w:highlight w:val="none"/>
          <w:vertAlign w:val="subscript"/>
        </w:rPr>
      </w:pPr>
    </w:p>
    <w:p>
      <w:pPr>
        <w:pStyle w:val="6"/>
        <w:ind w:left="0" w:firstLine="0"/>
        <w:rPr>
          <w:rFonts w:cs="Arial"/>
          <w:szCs w:val="22"/>
          <w:highlight w:val="none"/>
          <w:lang w:val="en-US" w:eastAsia="zh-CN"/>
        </w:rPr>
      </w:pPr>
      <w:bookmarkStart w:id="311" w:name="_Toc29389"/>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5</w:t>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ab/>
      </w:r>
      <w:r>
        <w:rPr>
          <w:rFonts w:cs="Arial"/>
          <w:szCs w:val="22"/>
          <w:highlight w:val="none"/>
          <w:lang w:val="en-US" w:eastAsia="zh-CN"/>
        </w:rPr>
        <w:t>REFSENS requirements</w:t>
      </w:r>
      <w:bookmarkEnd w:id="311"/>
    </w:p>
    <w:p>
      <w:pPr>
        <w:pStyle w:val="112"/>
        <w:rPr>
          <w:highlight w:val="none"/>
        </w:rPr>
      </w:pPr>
      <w:r>
        <w:rPr>
          <w:highlight w:val="none"/>
        </w:rPr>
        <w:t xml:space="preserve">Table 7.3A.4-1: Reference sensitivity exceptions and uplink/downlink configurations due to UL harmonic </w:t>
      </w:r>
      <w:r>
        <w:rPr>
          <w:highlight w:val="none"/>
          <w:lang w:val="en-US" w:eastAsia="zh-CN"/>
        </w:rPr>
        <w:t xml:space="preserve">from a PC3 aggressor NR UL band </w:t>
      </w:r>
      <w:r>
        <w:rPr>
          <w:highlight w:val="none"/>
        </w:rPr>
        <w:t>for NR DL A</w:t>
      </w:r>
      <w:r>
        <w:rPr>
          <w:highlight w:val="none"/>
          <w:lang w:val="en-US" w:eastAsia="zh-CN"/>
        </w:rPr>
        <w:t xml:space="preserve"> </w:t>
      </w:r>
      <w:r>
        <w:rPr>
          <w:highlight w:val="none"/>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lang w:eastAsia="zh-CN"/>
              </w:rPr>
            </w:pPr>
            <w:r>
              <w:rPr>
                <w:rFonts w:ascii="Arial" w:hAnsi="Arial" w:cs="Arial"/>
                <w:b/>
                <w:bCs/>
                <w:sz w:val="18"/>
                <w:szCs w:val="18"/>
                <w:highlight w:val="none"/>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L</w:t>
            </w:r>
            <w:r>
              <w:rPr>
                <w:rFonts w:ascii="Arial" w:hAnsi="Arial" w:cs="Arial"/>
                <w:b/>
                <w:bCs/>
                <w:sz w:val="18"/>
                <w:szCs w:val="18"/>
                <w:highlight w:val="none"/>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16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10.8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n78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highlight w:val="none"/>
                <w:lang w:eastAsia="zh-CN"/>
              </w:rPr>
            </w:pPr>
            <w:r>
              <w:rPr>
                <w:rFonts w:ascii="Arial" w:hAnsi="Arial" w:cs="Arial"/>
                <w:sz w:val="18"/>
                <w:szCs w:val="18"/>
                <w:highlight w:val="none"/>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1.4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UL4/DL1</w:t>
            </w:r>
          </w:p>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 xml:space="preserve">The requirements should be verified for UL EARFCN of the aggressor (lower) band (superscript LB) such that </w:t>
            </w:r>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r>
              <w:rPr>
                <w:snapToGrid w:val="0"/>
                <w:highlight w:val="none"/>
                <w:lang w:eastAsia="ja-JP"/>
              </w:rPr>
              <w:t xml:space="preserve">in MHz and </w:t>
            </w:r>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highlight w:val="none"/>
                <w:lang w:eastAsia="ja-JP"/>
              </w:rPr>
              <w:t xml:space="preserve"> carrier frequency </w:t>
            </w:r>
            <w:r>
              <w:rPr>
                <w:highlight w:val="none"/>
              </w:rPr>
              <w:t>in</w:t>
            </w:r>
            <w:r>
              <w:rPr>
                <w:snapToGrid w:val="0"/>
                <w:highlight w:val="none"/>
                <w:lang w:eastAsia="ja-JP"/>
              </w:rPr>
              <w:t xml:space="preserve"> the victim (higher) band in MHz and </w:t>
            </w:r>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pStyle w:val="6"/>
        <w:rPr>
          <w:rFonts w:cs="Arial"/>
          <w:szCs w:val="22"/>
          <w:highlight w:val="none"/>
          <w:lang w:val="en-US" w:eastAsia="zh-CN"/>
        </w:rPr>
      </w:pPr>
      <w:bookmarkStart w:id="312" w:name="_Toc30870"/>
      <w:r>
        <w:rPr>
          <w:rFonts w:hint="eastAsia" w:cs="Arial"/>
          <w:szCs w:val="22"/>
          <w:highlight w:val="none"/>
          <w:lang w:eastAsia="zh-CN"/>
        </w:rPr>
        <w:t>5.10</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cs="Arial"/>
          <w:szCs w:val="22"/>
          <w:highlight w:val="none"/>
          <w:lang w:eastAsia="zh-CN"/>
        </w:rPr>
        <w:tab/>
      </w:r>
      <w:r>
        <w:rPr>
          <w:rFonts w:cs="Arial"/>
          <w:szCs w:val="22"/>
          <w:highlight w:val="none"/>
          <w:lang w:val="en-US" w:eastAsia="zh-CN"/>
        </w:rPr>
        <w:t>OOB blocking exception requirements</w:t>
      </w:r>
      <w:bookmarkEnd w:id="312"/>
    </w:p>
    <w:p>
      <w:pPr>
        <w:rPr>
          <w:rFonts w:ascii="Arial" w:hAnsi="Arial" w:cs="Arial"/>
          <w:highlight w:val="none"/>
          <w:lang w:val="en-US" w:eastAsia="zh-CN"/>
        </w:rPr>
      </w:pPr>
      <w:r>
        <w:rPr>
          <w:rFonts w:ascii="Arial" w:hAnsi="Arial" w:cs="Arial"/>
          <w:highlight w:val="none"/>
          <w:lang w:val="en-US" w:eastAsia="zh-CN"/>
        </w:rPr>
        <w:t>No additional OOB blocking exceptions are required for this band combination.</w:t>
      </w:r>
    </w:p>
    <w:p>
      <w:pPr>
        <w:rPr>
          <w:highlight w:val="none"/>
        </w:rPr>
      </w:pPr>
    </w:p>
    <w:p>
      <w:pPr>
        <w:pStyle w:val="4"/>
        <w:outlineLvl w:val="1"/>
        <w:rPr>
          <w:highlight w:val="none"/>
          <w:lang w:eastAsia="zh-TW"/>
        </w:rPr>
      </w:pPr>
      <w:bookmarkStart w:id="313" w:name="_Toc5426"/>
      <w:r>
        <w:rPr>
          <w:rFonts w:hint="eastAsia"/>
          <w:highlight w:val="none"/>
          <w:lang w:eastAsia="zh-CN"/>
        </w:rPr>
        <w:t>5.11</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n75-n78</w:t>
      </w:r>
      <w:bookmarkEnd w:id="313"/>
    </w:p>
    <w:p>
      <w:pPr>
        <w:pStyle w:val="5"/>
        <w:tabs>
          <w:tab w:val="left" w:pos="680"/>
        </w:tabs>
        <w:rPr>
          <w:rFonts w:cs="Arial"/>
          <w:szCs w:val="28"/>
          <w:highlight w:val="none"/>
        </w:rPr>
      </w:pPr>
      <w:bookmarkStart w:id="314" w:name="_Toc106118189"/>
      <w:bookmarkStart w:id="315" w:name="_Toc5409"/>
      <w:bookmarkStart w:id="316" w:name="_Toc27947"/>
      <w:bookmarkStart w:id="317" w:name="_Toc19923"/>
      <w:bookmarkStart w:id="318" w:name="_Toc21543"/>
      <w:bookmarkStart w:id="319" w:name="_Toc106124720"/>
      <w:r>
        <w:rPr>
          <w:rFonts w:hint="eastAsia" w:cs="Arial"/>
          <w:szCs w:val="28"/>
          <w:highlight w:val="none"/>
          <w:lang w:eastAsia="zh-CN"/>
        </w:rPr>
        <w:t>5.11</w:t>
      </w:r>
      <w:r>
        <w:rPr>
          <w:rFonts w:cs="Arial"/>
          <w:szCs w:val="28"/>
          <w:highlight w:val="none"/>
        </w:rPr>
        <w:t>.1</w:t>
      </w:r>
      <w:r>
        <w:rPr>
          <w:rFonts w:cs="Arial"/>
          <w:szCs w:val="28"/>
          <w:highlight w:val="none"/>
        </w:rPr>
        <w:tab/>
      </w:r>
      <w:r>
        <w:rPr>
          <w:rFonts w:cs="Arial"/>
          <w:szCs w:val="28"/>
          <w:highlight w:val="none"/>
        </w:rPr>
        <w:t>Common for 1 band UL and 2 bands UL CA</w:t>
      </w:r>
      <w:bookmarkEnd w:id="314"/>
      <w:bookmarkEnd w:id="315"/>
      <w:bookmarkEnd w:id="316"/>
      <w:bookmarkEnd w:id="317"/>
      <w:bookmarkEnd w:id="318"/>
      <w:bookmarkEnd w:id="319"/>
    </w:p>
    <w:p>
      <w:pPr>
        <w:pStyle w:val="6"/>
        <w:tabs>
          <w:tab w:val="left" w:pos="0"/>
          <w:tab w:val="left" w:pos="420"/>
          <w:tab w:val="left" w:pos="864"/>
        </w:tabs>
        <w:rPr>
          <w:highlight w:val="none"/>
        </w:rPr>
      </w:pPr>
      <w:bookmarkStart w:id="320" w:name="_Toc28182"/>
      <w:bookmarkStart w:id="321" w:name="_Toc3515"/>
      <w:bookmarkStart w:id="322" w:name="_Toc15583"/>
      <w:bookmarkStart w:id="323" w:name="_Toc106118190"/>
      <w:bookmarkStart w:id="324" w:name="_Toc106124721"/>
      <w:bookmarkStart w:id="325" w:name="_Toc5283"/>
      <w:r>
        <w:rPr>
          <w:rFonts w:hint="eastAsia"/>
          <w:highlight w:val="none"/>
          <w:lang w:eastAsia="zh-CN"/>
        </w:rPr>
        <w:t>5.11</w:t>
      </w:r>
      <w:r>
        <w:rPr>
          <w:highlight w:val="none"/>
        </w:rPr>
        <w:t>.1.1</w:t>
      </w:r>
      <w:r>
        <w:rPr>
          <w:highlight w:val="none"/>
        </w:rPr>
        <w:tab/>
      </w:r>
      <w:r>
        <w:rPr>
          <w:highlight w:val="none"/>
        </w:rPr>
        <w:t>Operating bands for CA</w:t>
      </w:r>
      <w:bookmarkEnd w:id="320"/>
      <w:bookmarkEnd w:id="321"/>
      <w:bookmarkEnd w:id="322"/>
      <w:bookmarkEnd w:id="323"/>
      <w:bookmarkEnd w:id="324"/>
      <w:bookmarkEnd w:id="325"/>
    </w:p>
    <w:p>
      <w:pPr>
        <w:pStyle w:val="112"/>
        <w:rPr>
          <w:highlight w:val="none"/>
          <w:lang w:eastAsia="ja-JP"/>
        </w:rPr>
      </w:pPr>
      <w:r>
        <w:rPr>
          <w:highlight w:val="none"/>
        </w:rPr>
        <w:t xml:space="preserve">Table </w:t>
      </w:r>
      <w:r>
        <w:rPr>
          <w:rFonts w:hint="eastAsia"/>
          <w:highlight w:val="none"/>
          <w:lang w:val="en-US" w:eastAsia="zh-CN"/>
        </w:rPr>
        <w:t>5.11</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Duplex</w:t>
            </w:r>
          </w:p>
          <w:p>
            <w:pPr>
              <w:pStyle w:val="103"/>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n78</w:t>
            </w:r>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536"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rFonts w:ascii="Arial" w:hAnsi="Arial" w:cs="Arial"/>
                <w:sz w:val="18"/>
                <w:highlight w:val="none"/>
                <w:lang w:val="en-US" w:eastAsia="zh-CN"/>
              </w:rPr>
            </w:pPr>
            <w:r>
              <w:rPr>
                <w:rFonts w:ascii="Arial" w:hAnsi="Arial" w:cs="Arial"/>
                <w:color w:val="000000"/>
                <w:sz w:val="18"/>
                <w:szCs w:val="18"/>
                <w:highlight w:val="none"/>
              </w:rPr>
              <w:t>3800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3300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s="Arial"/>
                <w:sz w:val="18"/>
                <w:highlight w:val="none"/>
                <w:lang w:val="en-US" w:eastAsia="zh-CN"/>
              </w:rPr>
            </w:pPr>
            <w:r>
              <w:rPr>
                <w:rFonts w:ascii="Arial" w:hAnsi="Arial" w:cs="Arial"/>
                <w:color w:val="000000"/>
                <w:sz w:val="18"/>
                <w:szCs w:val="18"/>
                <w:highlight w:val="none"/>
              </w:rPr>
              <w:t>3800 MHz</w:t>
            </w:r>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rFonts w:ascii="Arial" w:hAnsi="Arial" w:cs="Arial"/>
                <w:sz w:val="18"/>
                <w:highlight w:val="none"/>
                <w:lang w:eastAsia="ja-JP"/>
              </w:rPr>
            </w:pPr>
            <w:r>
              <w:rPr>
                <w:rFonts w:ascii="Arial" w:hAnsi="Arial" w:cs="Arial"/>
                <w:color w:val="000000"/>
                <w:sz w:val="18"/>
                <w:szCs w:val="18"/>
                <w:highlight w:val="none"/>
              </w:rPr>
              <w:t>TDD</w:t>
            </w:r>
          </w:p>
        </w:tc>
      </w:tr>
    </w:tbl>
    <w:p>
      <w:pPr>
        <w:rPr>
          <w:highlight w:val="none"/>
          <w:lang w:eastAsia="zh-CN"/>
        </w:rPr>
      </w:pPr>
    </w:p>
    <w:p>
      <w:pPr>
        <w:pStyle w:val="6"/>
        <w:tabs>
          <w:tab w:val="left" w:pos="0"/>
          <w:tab w:val="left" w:pos="420"/>
          <w:tab w:val="left" w:pos="864"/>
        </w:tabs>
        <w:rPr>
          <w:highlight w:val="none"/>
        </w:rPr>
      </w:pPr>
      <w:bookmarkStart w:id="326" w:name="_Toc18101"/>
      <w:bookmarkStart w:id="327" w:name="_Toc12285"/>
      <w:bookmarkStart w:id="328" w:name="_Toc1146"/>
      <w:bookmarkStart w:id="329" w:name="_Toc106124722"/>
      <w:bookmarkStart w:id="330" w:name="_Toc9760"/>
      <w:bookmarkStart w:id="331" w:name="_Toc106118191"/>
      <w:r>
        <w:rPr>
          <w:rFonts w:hint="eastAsia"/>
          <w:highlight w:val="none"/>
          <w:lang w:eastAsia="zh-CN"/>
        </w:rPr>
        <w:t>5.11</w:t>
      </w:r>
      <w:r>
        <w:rPr>
          <w:highlight w:val="none"/>
        </w:rPr>
        <w:t>.1.2</w:t>
      </w:r>
      <w:r>
        <w:rPr>
          <w:highlight w:val="none"/>
        </w:rPr>
        <w:tab/>
      </w:r>
      <w:r>
        <w:rPr>
          <w:highlight w:val="none"/>
        </w:rPr>
        <w:t>Channel bandwidths per operating band for CA</w:t>
      </w:r>
      <w:bookmarkEnd w:id="326"/>
      <w:bookmarkEnd w:id="327"/>
      <w:bookmarkEnd w:id="328"/>
      <w:bookmarkEnd w:id="329"/>
      <w:bookmarkEnd w:id="330"/>
      <w:bookmarkEnd w:id="331"/>
    </w:p>
    <w:p>
      <w:pPr>
        <w:pStyle w:val="112"/>
        <w:rPr>
          <w:highlight w:val="none"/>
          <w:lang w:val="en-US" w:eastAsia="zh-CN"/>
        </w:rPr>
      </w:pPr>
      <w:r>
        <w:rPr>
          <w:highlight w:val="none"/>
        </w:rPr>
        <w:t xml:space="preserve">Table </w:t>
      </w:r>
      <w:r>
        <w:rPr>
          <w:rFonts w:hint="eastAsia"/>
          <w:highlight w:val="none"/>
          <w:lang w:val="en-US" w:eastAsia="zh-CN"/>
        </w:rPr>
        <w:t>5.11</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n75 and n78</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CA_n75A-n78A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567" w:type="dxa"/>
            <w:noWrap w:val="0"/>
            <w:vAlign w:val="bottom"/>
          </w:tcPr>
          <w:p>
            <w:pPr>
              <w:keepNext/>
              <w:keepLines/>
              <w:spacing w:after="0"/>
              <w:jc w:val="center"/>
              <w:rPr>
                <w:rFonts w:ascii="Arial" w:hAnsi="Arial" w:eastAsia="宋体"/>
                <w:sz w:val="18"/>
                <w:highlight w:val="none"/>
                <w:lang w:val="en-US" w:eastAsia="zh-CN"/>
              </w:rPr>
            </w:pP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60</w:t>
            </w:r>
          </w:p>
        </w:tc>
        <w:tc>
          <w:tcPr>
            <w:tcW w:w="631"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70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80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90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100</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restart"/>
            <w:noWrap w:val="0"/>
            <w:vAlign w:val="center"/>
          </w:tcPr>
          <w:p>
            <w:pPr>
              <w:keepNext/>
              <w:keepLines/>
              <w:spacing w:after="0"/>
              <w:jc w:val="center"/>
              <w:rPr>
                <w:rFonts w:ascii="Arial" w:hAnsi="Arial"/>
                <w:sz w:val="18"/>
                <w:highlight w:val="none"/>
                <w:lang w:val="en-US"/>
              </w:rPr>
            </w:pPr>
            <w:r>
              <w:rPr>
                <w:rFonts w:ascii="Arial" w:hAnsi="Arial"/>
                <w:sz w:val="18"/>
                <w:highlight w:val="none"/>
                <w:lang w:val="en-US"/>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 channel bandwidths in Table 5.3.5-1</w:t>
            </w: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4 &amp;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w:t>
            </w:r>
          </w:p>
        </w:tc>
        <w:tc>
          <w:tcPr>
            <w:tcW w:w="7430" w:type="dxa"/>
            <w:gridSpan w:val="13"/>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n78 channel bandwidths in Table 5.3.5-1</w:t>
            </w: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332" w:name="_Toc106118192"/>
      <w:bookmarkStart w:id="333" w:name="_Toc17816"/>
      <w:bookmarkStart w:id="334" w:name="_Toc910"/>
      <w:bookmarkStart w:id="335" w:name="_Toc18878"/>
      <w:bookmarkStart w:id="336" w:name="_Toc5646"/>
      <w:bookmarkStart w:id="337" w:name="_Toc106124723"/>
      <w:r>
        <w:rPr>
          <w:rFonts w:hint="eastAsia"/>
          <w:highlight w:val="none"/>
          <w:lang w:eastAsia="zh-CN"/>
        </w:rPr>
        <w:t>5.11</w:t>
      </w:r>
      <w:r>
        <w:rPr>
          <w:highlight w:val="none"/>
        </w:rPr>
        <w:t>.1.3</w:t>
      </w:r>
      <w:r>
        <w:rPr>
          <w:highlight w:val="none"/>
        </w:rPr>
        <w:tab/>
      </w:r>
      <w:r>
        <w:rPr>
          <w:highlight w:val="none"/>
        </w:rPr>
        <w:t>UE co-existence studies</w:t>
      </w:r>
      <w:bookmarkEnd w:id="332"/>
      <w:bookmarkEnd w:id="333"/>
      <w:bookmarkEnd w:id="334"/>
      <w:bookmarkEnd w:id="335"/>
      <w:bookmarkEnd w:id="336"/>
      <w:bookmarkEnd w:id="337"/>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5.11</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n75A-n78A which shows that there are no harmonics issues.</w:t>
      </w:r>
    </w:p>
    <w:p>
      <w:pPr>
        <w:keepNext/>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5.11</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850" w:type="dxa"/>
            <w:noWrap w:val="0"/>
            <w:vAlign w:val="top"/>
          </w:tcPr>
          <w:p>
            <w:pPr>
              <w:keepNext/>
              <w:keepLines/>
              <w:spacing w:after="0"/>
              <w:jc w:val="center"/>
              <w:rPr>
                <w:rFonts w:ascii="Arial" w:hAnsi="Arial"/>
                <w:b/>
                <w:sz w:val="18"/>
                <w:highlight w:val="none"/>
                <w:lang w:val="en-US"/>
              </w:rPr>
            </w:pPr>
          </w:p>
        </w:tc>
        <w:tc>
          <w:tcPr>
            <w:tcW w:w="862" w:type="dxa"/>
            <w:noWrap w:val="0"/>
            <w:vAlign w:val="top"/>
          </w:tcPr>
          <w:p>
            <w:pPr>
              <w:keepNext/>
              <w:keepLines/>
              <w:spacing w:after="0"/>
              <w:jc w:val="center"/>
              <w:rPr>
                <w:rFonts w:ascii="Arial" w:hAnsi="Arial"/>
                <w:b/>
                <w:sz w:val="18"/>
                <w:highlight w:val="none"/>
                <w:lang w:val="en-US"/>
              </w:rPr>
            </w:pPr>
          </w:p>
        </w:tc>
        <w:tc>
          <w:tcPr>
            <w:tcW w:w="1502"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6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rPr>
            </w:pPr>
            <w:r>
              <w:rPr>
                <w:rFonts w:ascii="Arial" w:hAnsi="Arial" w:cs="Arial"/>
                <w:color w:val="000000"/>
                <w:sz w:val="18"/>
                <w:szCs w:val="18"/>
                <w:highlight w:val="none"/>
              </w:rPr>
              <w:t>n78</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3300</w:t>
            </w:r>
          </w:p>
        </w:tc>
        <w:tc>
          <w:tcPr>
            <w:tcW w:w="851" w:type="dxa"/>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3800</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62"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6600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7600</w:t>
            </w:r>
          </w:p>
        </w:tc>
        <w:tc>
          <w:tcPr>
            <w:tcW w:w="751"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9900</w:t>
            </w:r>
          </w:p>
        </w:tc>
        <w:tc>
          <w:tcPr>
            <w:tcW w:w="750" w:type="dxa"/>
            <w:tcBorders>
              <w:bottom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11400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13200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15200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16500</w:t>
            </w:r>
          </w:p>
        </w:tc>
        <w:tc>
          <w:tcPr>
            <w:tcW w:w="7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19000</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5.11</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n78</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3300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6600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11400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13200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15200</w:t>
            </w:r>
          </w:p>
        </w:tc>
      </w:tr>
    </w:tbl>
    <w:p>
      <w:pPr>
        <w:rPr>
          <w:highlight w:val="none"/>
        </w:rPr>
      </w:pPr>
    </w:p>
    <w:p>
      <w:pPr>
        <w:pStyle w:val="6"/>
        <w:tabs>
          <w:tab w:val="left" w:pos="0"/>
          <w:tab w:val="left" w:pos="420"/>
          <w:tab w:val="left" w:pos="864"/>
        </w:tabs>
        <w:rPr>
          <w:highlight w:val="none"/>
        </w:rPr>
      </w:pPr>
      <w:bookmarkStart w:id="338" w:name="_Toc29769"/>
      <w:bookmarkStart w:id="339" w:name="_Toc1937"/>
      <w:bookmarkStart w:id="340" w:name="_Toc14078"/>
      <w:bookmarkStart w:id="341" w:name="_Toc106118193"/>
      <w:bookmarkStart w:id="342" w:name="_Toc106124724"/>
      <w:bookmarkStart w:id="343" w:name="_Toc21856"/>
      <w:r>
        <w:rPr>
          <w:rFonts w:hint="eastAsia"/>
          <w:highlight w:val="none"/>
          <w:lang w:eastAsia="zh-CN"/>
        </w:rPr>
        <w:t>5.11</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338"/>
      <w:bookmarkEnd w:id="339"/>
      <w:bookmarkEnd w:id="340"/>
      <w:bookmarkEnd w:id="341"/>
      <w:bookmarkEnd w:id="342"/>
      <w:bookmarkEnd w:id="343"/>
    </w:p>
    <w:p>
      <w:pPr>
        <w:rPr>
          <w:highlight w:val="none"/>
        </w:rPr>
      </w:pPr>
      <w:r>
        <w:rPr>
          <w:highlight w:val="none"/>
        </w:rPr>
        <w:t xml:space="preserve">For </w:t>
      </w:r>
      <w:r>
        <w:rPr>
          <w:highlight w:val="none"/>
          <w:lang w:eastAsia="zh-CN"/>
        </w:rPr>
        <w:t>CA_n75-n78</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CA_n75-n78</w:t>
            </w:r>
          </w:p>
        </w:tc>
        <w:tc>
          <w:tcPr>
            <w:tcW w:w="2952" w:type="dxa"/>
            <w:vAlign w:val="center"/>
          </w:tcPr>
          <w:p>
            <w:pPr>
              <w:pStyle w:val="104"/>
              <w:spacing w:line="260" w:lineRule="auto"/>
              <w:rPr>
                <w:lang w:val="en-US" w:eastAsia="zh-CN"/>
              </w:rPr>
            </w:pPr>
            <w:r>
              <w:rPr>
                <w:rFonts w:hint="eastAsia"/>
                <w:lang w:val="en-US" w:eastAsia="zh-CN"/>
              </w:rPr>
              <w:t>-</w:t>
            </w:r>
          </w:p>
        </w:tc>
        <w:tc>
          <w:tcPr>
            <w:tcW w:w="2952" w:type="dxa"/>
            <w:vAlign w:val="center"/>
          </w:tcPr>
          <w:p>
            <w:pPr>
              <w:pStyle w:val="104"/>
              <w:spacing w:line="260" w:lineRule="auto"/>
              <w:rPr>
                <w:rFonts w:hint="default"/>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5.11</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CA_n75-n78</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344" w:name="_Toc106124725"/>
      <w:bookmarkStart w:id="345" w:name="_Toc15387"/>
      <w:bookmarkStart w:id="346" w:name="_Toc28864"/>
      <w:bookmarkStart w:id="347" w:name="_Toc20635"/>
      <w:bookmarkStart w:id="348" w:name="_Toc16520"/>
      <w:bookmarkStart w:id="349" w:name="_Toc106118194"/>
      <w:r>
        <w:rPr>
          <w:rFonts w:hint="eastAsia"/>
          <w:highlight w:val="none"/>
          <w:lang w:eastAsia="zh-CN"/>
        </w:rPr>
        <w:t>5.11</w:t>
      </w:r>
      <w:r>
        <w:rPr>
          <w:highlight w:val="none"/>
        </w:rPr>
        <w:t>.1.5</w:t>
      </w:r>
      <w:r>
        <w:rPr>
          <w:highlight w:val="none"/>
        </w:rPr>
        <w:tab/>
      </w:r>
      <w:r>
        <w:rPr>
          <w:highlight w:val="none"/>
        </w:rPr>
        <w:t>REFSENS requirements</w:t>
      </w:r>
      <w:bookmarkEnd w:id="344"/>
      <w:bookmarkEnd w:id="345"/>
      <w:bookmarkEnd w:id="346"/>
      <w:bookmarkEnd w:id="347"/>
      <w:bookmarkEnd w:id="348"/>
      <w:bookmarkEnd w:id="349"/>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5.11</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350" w:name="_Toc20713"/>
      <w:bookmarkStart w:id="351" w:name="_Toc106118195"/>
      <w:bookmarkStart w:id="352" w:name="_Toc10087"/>
      <w:bookmarkStart w:id="353" w:name="_Toc106124726"/>
      <w:bookmarkStart w:id="354" w:name="_Toc16485"/>
      <w:bookmarkStart w:id="355" w:name="_Toc27917"/>
      <w:r>
        <w:rPr>
          <w:rFonts w:hint="eastAsia"/>
          <w:highlight w:val="none"/>
          <w:lang w:eastAsia="zh-CN"/>
        </w:rPr>
        <w:t>5.11</w:t>
      </w:r>
      <w:r>
        <w:rPr>
          <w:highlight w:val="none"/>
        </w:rPr>
        <w:t>.1.6</w:t>
      </w:r>
      <w:r>
        <w:rPr>
          <w:highlight w:val="none"/>
        </w:rPr>
        <w:tab/>
      </w:r>
      <w:r>
        <w:rPr>
          <w:highlight w:val="none"/>
        </w:rPr>
        <w:t>OOB blocking exception requirements</w:t>
      </w:r>
      <w:bookmarkEnd w:id="350"/>
      <w:bookmarkEnd w:id="351"/>
      <w:bookmarkEnd w:id="352"/>
      <w:bookmarkEnd w:id="353"/>
      <w:bookmarkEnd w:id="354"/>
      <w:bookmarkEnd w:id="355"/>
    </w:p>
    <w:p>
      <w:pPr>
        <w:rPr>
          <w:color w:val="0070C0"/>
          <w:highlight w:val="none"/>
        </w:rPr>
      </w:pPr>
      <w:r>
        <w:rPr>
          <w:highlight w:val="none"/>
        </w:rPr>
        <w:t>No need to specify OOB exception requirement for CA_n75-n78</w:t>
      </w:r>
    </w:p>
    <w:p>
      <w:pPr>
        <w:rPr>
          <w:highlight w:val="none"/>
        </w:rPr>
      </w:pPr>
    </w:p>
    <w:p>
      <w:pPr>
        <w:pStyle w:val="4"/>
        <w:outlineLvl w:val="1"/>
        <w:rPr>
          <w:highlight w:val="none"/>
          <w:lang w:eastAsia="zh-TW"/>
        </w:rPr>
      </w:pPr>
      <w:bookmarkStart w:id="356" w:name="_Toc4932"/>
      <w:r>
        <w:rPr>
          <w:rFonts w:hint="eastAsia"/>
          <w:highlight w:val="none"/>
          <w:lang w:eastAsia="zh-CN"/>
        </w:rPr>
        <w:t>5.12</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n28-n75</w:t>
      </w:r>
      <w:bookmarkEnd w:id="356"/>
    </w:p>
    <w:p>
      <w:pPr>
        <w:pStyle w:val="5"/>
        <w:tabs>
          <w:tab w:val="left" w:pos="680"/>
        </w:tabs>
        <w:rPr>
          <w:rFonts w:cs="Arial"/>
          <w:szCs w:val="28"/>
          <w:highlight w:val="none"/>
        </w:rPr>
      </w:pPr>
      <w:bookmarkStart w:id="357" w:name="_Toc8177"/>
      <w:r>
        <w:rPr>
          <w:rFonts w:hint="eastAsia" w:cs="Arial"/>
          <w:szCs w:val="28"/>
          <w:highlight w:val="none"/>
          <w:lang w:eastAsia="zh-CN"/>
        </w:rPr>
        <w:t>5.12</w:t>
      </w:r>
      <w:r>
        <w:rPr>
          <w:rFonts w:cs="Arial"/>
          <w:szCs w:val="28"/>
          <w:highlight w:val="none"/>
        </w:rPr>
        <w:t>.1</w:t>
      </w:r>
      <w:r>
        <w:rPr>
          <w:rFonts w:cs="Arial"/>
          <w:szCs w:val="28"/>
          <w:highlight w:val="none"/>
        </w:rPr>
        <w:tab/>
      </w:r>
      <w:r>
        <w:rPr>
          <w:rFonts w:cs="Arial"/>
          <w:szCs w:val="28"/>
          <w:highlight w:val="none"/>
        </w:rPr>
        <w:t>Common for 1 band UL and 2 bands UL CA</w:t>
      </w:r>
      <w:bookmarkEnd w:id="357"/>
    </w:p>
    <w:p>
      <w:pPr>
        <w:pStyle w:val="6"/>
        <w:tabs>
          <w:tab w:val="left" w:pos="0"/>
          <w:tab w:val="left" w:pos="420"/>
          <w:tab w:val="left" w:pos="864"/>
        </w:tabs>
        <w:rPr>
          <w:highlight w:val="none"/>
        </w:rPr>
      </w:pPr>
      <w:bookmarkStart w:id="358" w:name="_Toc13309"/>
      <w:r>
        <w:rPr>
          <w:rFonts w:hint="eastAsia"/>
          <w:highlight w:val="none"/>
          <w:lang w:eastAsia="zh-CN"/>
        </w:rPr>
        <w:t>5.12</w:t>
      </w:r>
      <w:r>
        <w:rPr>
          <w:highlight w:val="none"/>
        </w:rPr>
        <w:t>.1.1</w:t>
      </w:r>
      <w:r>
        <w:rPr>
          <w:highlight w:val="none"/>
        </w:rPr>
        <w:tab/>
      </w:r>
      <w:r>
        <w:rPr>
          <w:highlight w:val="none"/>
        </w:rPr>
        <w:t>Operating bands for CA</w:t>
      </w:r>
      <w:bookmarkEnd w:id="358"/>
    </w:p>
    <w:p>
      <w:pPr>
        <w:pStyle w:val="112"/>
        <w:rPr>
          <w:highlight w:val="none"/>
          <w:lang w:eastAsia="ja-JP"/>
        </w:rPr>
      </w:pPr>
      <w:r>
        <w:rPr>
          <w:highlight w:val="none"/>
        </w:rPr>
        <w:t xml:space="preserve">Table </w:t>
      </w:r>
      <w:r>
        <w:rPr>
          <w:rFonts w:hint="eastAsia"/>
          <w:highlight w:val="none"/>
          <w:lang w:val="en-US" w:eastAsia="zh-CN"/>
        </w:rPr>
        <w:t>5.12</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703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748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758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803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359" w:name="_Toc11217"/>
      <w:r>
        <w:rPr>
          <w:rFonts w:hint="eastAsia"/>
          <w:highlight w:val="none"/>
          <w:lang w:eastAsia="zh-CN"/>
        </w:rPr>
        <w:t>5.12</w:t>
      </w:r>
      <w:r>
        <w:rPr>
          <w:highlight w:val="none"/>
        </w:rPr>
        <w:t>.1.2</w:t>
      </w:r>
      <w:r>
        <w:rPr>
          <w:highlight w:val="none"/>
        </w:rPr>
        <w:tab/>
      </w:r>
      <w:r>
        <w:rPr>
          <w:highlight w:val="none"/>
        </w:rPr>
        <w:t>Channel bandwidths per operating band for CA</w:t>
      </w:r>
      <w:bookmarkEnd w:id="359"/>
    </w:p>
    <w:p>
      <w:pPr>
        <w:pStyle w:val="112"/>
        <w:rPr>
          <w:highlight w:val="none"/>
          <w:lang w:val="en-US" w:eastAsia="zh-CN"/>
        </w:rPr>
      </w:pPr>
      <w:r>
        <w:rPr>
          <w:highlight w:val="none"/>
        </w:rPr>
        <w:t xml:space="preserve">Table </w:t>
      </w:r>
      <w:r>
        <w:rPr>
          <w:rFonts w:hint="eastAsia"/>
          <w:highlight w:val="none"/>
          <w:lang w:val="en-US" w:eastAsia="zh-CN"/>
        </w:rPr>
        <w:t>5.12</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n28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CA_n28A-n75A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n28</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360" w:name="_Toc16863"/>
      <w:r>
        <w:rPr>
          <w:rFonts w:hint="eastAsia"/>
          <w:highlight w:val="none"/>
          <w:lang w:eastAsia="zh-CN"/>
        </w:rPr>
        <w:t>5.12</w:t>
      </w:r>
      <w:r>
        <w:rPr>
          <w:highlight w:val="none"/>
        </w:rPr>
        <w:t>.1.3</w:t>
      </w:r>
      <w:r>
        <w:rPr>
          <w:highlight w:val="none"/>
        </w:rPr>
        <w:tab/>
      </w:r>
      <w:r>
        <w:rPr>
          <w:highlight w:val="none"/>
        </w:rPr>
        <w:t>UE co-existence studies</w:t>
      </w:r>
      <w:bookmarkEnd w:id="360"/>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5.12</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w:t>
      </w:r>
      <w:r>
        <w:rPr>
          <w:rFonts w:hint="eastAsia" w:eastAsia="MS Mincho"/>
          <w:highlight w:val="none"/>
          <w:lang w:val="en-US" w:eastAsia="zh-CN"/>
        </w:rPr>
        <w:t>/2</w:t>
      </w:r>
      <w:r>
        <w:rPr>
          <w:rFonts w:hint="eastAsia"/>
          <w:highlight w:val="none"/>
          <w:lang w:eastAsia="zh-CN"/>
        </w:rPr>
        <w:t xml:space="preserve"> summarizes frequency ranges where harmonics and/or harmonics mixing occur for CA</w:t>
      </w:r>
      <w:r>
        <w:rPr>
          <w:rFonts w:hint="eastAsia" w:eastAsia="MS Mincho"/>
          <w:highlight w:val="none"/>
          <w:lang w:val="en-US" w:eastAsia="zh-CN"/>
        </w:rPr>
        <w:t>_n2</w:t>
      </w:r>
      <w:r>
        <w:rPr>
          <w:rFonts w:eastAsia="MS Mincho"/>
          <w:highlight w:val="none"/>
          <w:lang w:val="en-US" w:eastAsia="zh-CN"/>
        </w:rPr>
        <w:t>8</w:t>
      </w:r>
      <w:r>
        <w:rPr>
          <w:rFonts w:hint="eastAsia" w:eastAsia="MS Mincho"/>
          <w:highlight w:val="none"/>
          <w:lang w:val="en-US" w:eastAsia="zh-CN"/>
        </w:rPr>
        <w:t>-n7</w:t>
      </w:r>
      <w:r>
        <w:rPr>
          <w:rFonts w:eastAsia="MS Mincho"/>
          <w:highlight w:val="none"/>
          <w:lang w:val="en-US" w:eastAsia="zh-CN"/>
        </w:rPr>
        <w:t>5</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5.12</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567" w:type="dxa"/>
            <w:noWrap w:val="0"/>
            <w:vAlign w:val="center"/>
          </w:tcPr>
          <w:p>
            <w:pPr>
              <w:keepNext/>
              <w:keepLines/>
              <w:spacing w:after="0"/>
              <w:jc w:val="center"/>
              <w:rPr>
                <w:rFonts w:ascii="Arial" w:hAnsi="Arial"/>
                <w:b/>
                <w:sz w:val="18"/>
                <w:highlight w:val="none"/>
                <w:lang w:val="en-US"/>
              </w:rPr>
            </w:pPr>
          </w:p>
        </w:tc>
        <w:tc>
          <w:tcPr>
            <w:tcW w:w="1701" w:type="dxa"/>
            <w:gridSpan w:val="2"/>
            <w:noWrap w:val="0"/>
            <w:vAlign w:val="center"/>
          </w:tcPr>
          <w:p>
            <w:pPr>
              <w:keepNext/>
              <w:keepLines/>
              <w:spacing w:after="0"/>
              <w:jc w:val="center"/>
              <w:rPr>
                <w:rFonts w:ascii="Arial" w:hAnsi="Arial"/>
                <w:b/>
                <w:sz w:val="18"/>
                <w:highlight w:val="none"/>
                <w:lang w:val="en-US"/>
              </w:rPr>
            </w:pPr>
          </w:p>
        </w:tc>
        <w:tc>
          <w:tcPr>
            <w:tcW w:w="786" w:type="dxa"/>
            <w:noWrap w:val="0"/>
            <w:vAlign w:val="top"/>
          </w:tcPr>
          <w:p>
            <w:pPr>
              <w:keepNext/>
              <w:keepLines/>
              <w:spacing w:after="0"/>
              <w:jc w:val="center"/>
              <w:rPr>
                <w:rFonts w:ascii="Arial" w:hAnsi="Arial"/>
                <w:b/>
                <w:sz w:val="18"/>
                <w:highlight w:val="none"/>
                <w:lang w:val="en-US"/>
              </w:rPr>
            </w:pPr>
          </w:p>
        </w:tc>
        <w:tc>
          <w:tcPr>
            <w:tcW w:w="851" w:type="dxa"/>
            <w:noWrap w:val="0"/>
            <w:vAlign w:val="top"/>
          </w:tcPr>
          <w:p>
            <w:pPr>
              <w:keepNext/>
              <w:keepLines/>
              <w:spacing w:after="0"/>
              <w:jc w:val="center"/>
              <w:rPr>
                <w:rFonts w:ascii="Arial" w:hAnsi="Arial"/>
                <w:b/>
                <w:sz w:val="18"/>
                <w:highlight w:val="none"/>
                <w:lang w:val="en-US"/>
              </w:rPr>
            </w:pPr>
          </w:p>
        </w:tc>
        <w:tc>
          <w:tcPr>
            <w:tcW w:w="1673"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67"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8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86"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Low Band Edge</w:t>
            </w:r>
          </w:p>
        </w:tc>
        <w:tc>
          <w:tcPr>
            <w:tcW w:w="851"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DL High Band Edge</w:t>
            </w:r>
          </w:p>
        </w:tc>
        <w:tc>
          <w:tcPr>
            <w:tcW w:w="922"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n28</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22"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1406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1496</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2109</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2244</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2812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2992</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3515</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567"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6"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922"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Based on above table, the 2nd harmonic of band n28 falls into the DL of band n75.</w:t>
      </w:r>
    </w:p>
    <w:p>
      <w:pPr>
        <w:pStyle w:val="112"/>
        <w:rPr>
          <w:highlight w:val="none"/>
          <w:lang w:eastAsia="zh-CN"/>
        </w:rPr>
      </w:pPr>
      <w:r>
        <w:rPr>
          <w:highlight w:val="none"/>
          <w:lang w:eastAsia="zh-CN"/>
        </w:rPr>
        <w:t xml:space="preserve">Table </w:t>
      </w:r>
      <w:r>
        <w:rPr>
          <w:rFonts w:hint="eastAsia"/>
          <w:highlight w:val="none"/>
          <w:lang w:eastAsia="zh-CN"/>
        </w:rPr>
        <w:t>5.12</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n28</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703</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748</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758</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803</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1606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2274</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2409</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3032</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rPr>
          <w:highlight w:val="none"/>
        </w:rPr>
      </w:pPr>
      <w:r>
        <w:rPr>
          <w:highlight w:val="none"/>
          <w:lang w:val="en-US" w:eastAsia="zh-CN"/>
        </w:rPr>
        <w:t>Based on above table, there is no harmonics mixing issue for the band combination of n28 and n75</w:t>
      </w:r>
      <w:r>
        <w:rPr>
          <w:rFonts w:hint="eastAsia"/>
          <w:highlight w:val="none"/>
          <w:lang w:val="en-US" w:eastAsia="zh-CN"/>
        </w:rPr>
        <w:t>.</w:t>
      </w:r>
    </w:p>
    <w:p>
      <w:pPr>
        <w:pStyle w:val="6"/>
        <w:tabs>
          <w:tab w:val="left" w:pos="0"/>
          <w:tab w:val="left" w:pos="420"/>
          <w:tab w:val="left" w:pos="864"/>
        </w:tabs>
        <w:rPr>
          <w:highlight w:val="none"/>
        </w:rPr>
      </w:pPr>
      <w:bookmarkStart w:id="361" w:name="_Toc31432"/>
      <w:r>
        <w:rPr>
          <w:rFonts w:hint="eastAsia"/>
          <w:highlight w:val="none"/>
          <w:lang w:eastAsia="zh-CN"/>
        </w:rPr>
        <w:t>5.12</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361"/>
    </w:p>
    <w:p>
      <w:pPr>
        <w:rPr>
          <w:highlight w:val="none"/>
        </w:rPr>
      </w:pPr>
      <w:r>
        <w:rPr>
          <w:highlight w:val="none"/>
        </w:rPr>
        <w:t xml:space="preserve">For </w:t>
      </w:r>
      <w:r>
        <w:rPr>
          <w:highlight w:val="none"/>
          <w:lang w:eastAsia="zh-CN"/>
        </w:rPr>
        <w:t>CA_n28-n75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defined in 38.101-1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CA_n28-n75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5.12</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w:t>
            </w:r>
            <w:r>
              <w:rPr>
                <w:rFonts w:hint="eastAsia" w:eastAsia="宋体" w:cs="Arial"/>
                <w:sz w:val="18"/>
                <w:highlight w:val="none"/>
                <w:lang w:val="en-US" w:eastAsia="zh-CN"/>
              </w:rPr>
              <w:t>28</w:t>
            </w:r>
            <w:r>
              <w:rPr>
                <w:rFonts w:ascii="Arial" w:hAnsi="Arial" w:eastAsia="宋体" w:cs="Arial"/>
                <w:sz w:val="18"/>
                <w:highlight w:val="none"/>
                <w:lang w:val="sv-SE" w:eastAsia="zh-CN"/>
              </w:rPr>
              <w:t>-n78</w:t>
            </w:r>
          </w:p>
        </w:tc>
        <w:tc>
          <w:tcPr>
            <w:tcW w:w="2952" w:type="dxa"/>
          </w:tcPr>
          <w:p>
            <w:pPr>
              <w:pStyle w:val="104"/>
              <w:rPr>
                <w:rFonts w:hint="default"/>
                <w:lang w:val="en-US" w:eastAsia="zh-CN"/>
              </w:rPr>
            </w:pPr>
            <w:r>
              <w:rPr>
                <w:rFonts w:hint="eastAsia"/>
                <w:lang w:val="en-US" w:eastAsia="zh-CN"/>
              </w:rPr>
              <w:t>0.2</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spacing w:before="60" w:after="120"/>
        <w:jc w:val="center"/>
        <w:rPr>
          <w:rFonts w:ascii="Arial" w:hAnsi="Arial" w:eastAsia="宋体" w:cs="Arial"/>
          <w:b/>
          <w:highlight w:val="none"/>
          <w:vertAlign w:val="subscript"/>
          <w:lang w:val="en-US"/>
        </w:rPr>
      </w:pPr>
    </w:p>
    <w:p>
      <w:pPr>
        <w:pStyle w:val="6"/>
        <w:tabs>
          <w:tab w:val="left" w:pos="0"/>
          <w:tab w:val="left" w:pos="420"/>
          <w:tab w:val="left" w:pos="864"/>
        </w:tabs>
        <w:rPr>
          <w:highlight w:val="none"/>
        </w:rPr>
      </w:pPr>
      <w:bookmarkStart w:id="362" w:name="_Toc17343"/>
      <w:r>
        <w:rPr>
          <w:rFonts w:hint="eastAsia"/>
          <w:highlight w:val="none"/>
          <w:lang w:eastAsia="zh-CN"/>
        </w:rPr>
        <w:t>5.12</w:t>
      </w:r>
      <w:r>
        <w:rPr>
          <w:highlight w:val="none"/>
        </w:rPr>
        <w:t>.1.5</w:t>
      </w:r>
      <w:r>
        <w:rPr>
          <w:highlight w:val="none"/>
        </w:rPr>
        <w:tab/>
      </w:r>
      <w:r>
        <w:rPr>
          <w:highlight w:val="none"/>
        </w:rPr>
        <w:t>REFSENS requirements</w:t>
      </w:r>
      <w:bookmarkEnd w:id="362"/>
    </w:p>
    <w:p>
      <w:pPr>
        <w:rPr>
          <w:highlight w:val="none"/>
          <w:lang w:val="en-US"/>
        </w:rPr>
      </w:pPr>
      <w:r>
        <w:rPr>
          <w:highlight w:val="none"/>
        </w:rPr>
        <w:t>Reference sensitivity exceptions of CA_n28-n75 due to UL harmonic</w:t>
      </w:r>
      <w:r>
        <w:rPr>
          <w:highlight w:val="none"/>
          <w:lang w:val="en-US"/>
        </w:rPr>
        <w:t xml:space="preserve"> for the CA combination are defined in TS38.101-1 and </w:t>
      </w:r>
      <w:r>
        <w:rPr>
          <w:highlight w:val="none"/>
        </w:rPr>
        <w:t>are given in the tables below</w:t>
      </w:r>
      <w:r>
        <w:rPr>
          <w:highlight w:val="none"/>
          <w:lang w:val="en-US"/>
        </w:rPr>
        <w:t>.</w:t>
      </w:r>
    </w:p>
    <w:p>
      <w:pPr>
        <w:pStyle w:val="112"/>
        <w:rPr>
          <w:highlight w:val="none"/>
        </w:rPr>
      </w:pPr>
      <w:bookmarkStart w:id="391" w:name="_GoBack"/>
      <w:bookmarkEnd w:id="391"/>
      <w:r>
        <w:rPr>
          <w:rFonts w:eastAsia="宋体"/>
          <w:highlight w:val="none"/>
        </w:rPr>
        <w:t xml:space="preserve">Table </w:t>
      </w:r>
      <w:r>
        <w:rPr>
          <w:rFonts w:hint="eastAsia" w:eastAsia="宋体"/>
          <w:highlight w:val="none"/>
          <w:lang w:eastAsia="zh-CN"/>
        </w:rPr>
        <w:t>5.12</w:t>
      </w:r>
      <w:r>
        <w:rPr>
          <w:rFonts w:eastAsia="宋体"/>
          <w:highlight w:val="none"/>
        </w:rPr>
        <w:t>.1.5-1: 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noWrap w:val="0"/>
            <w:vAlign w:val="top"/>
          </w:tcPr>
          <w:p>
            <w:pPr>
              <w:pStyle w:val="103"/>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noWrap w:val="0"/>
            <w:vAlign w:val="top"/>
          </w:tcPr>
          <w:p>
            <w:pPr>
              <w:pStyle w:val="103"/>
              <w:rPr>
                <w:highlight w:val="none"/>
              </w:rPr>
            </w:pPr>
            <w:r>
              <w:rPr>
                <w:highlight w:val="none"/>
              </w:rPr>
              <w:t>UL band</w:t>
            </w:r>
          </w:p>
        </w:tc>
        <w:tc>
          <w:tcPr>
            <w:tcW w:w="0" w:type="auto"/>
            <w:vMerge w:val="restart"/>
            <w:noWrap w:val="0"/>
            <w:vAlign w:val="top"/>
          </w:tcPr>
          <w:p>
            <w:pPr>
              <w:pStyle w:val="103"/>
              <w:rPr>
                <w:highlight w:val="none"/>
              </w:rPr>
            </w:pPr>
            <w:r>
              <w:rPr>
                <w:highlight w:val="none"/>
              </w:rPr>
              <w:t>DL band</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15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20 MHz</w:t>
            </w:r>
          </w:p>
        </w:tc>
        <w:tc>
          <w:tcPr>
            <w:tcW w:w="0" w:type="auto"/>
            <w:noWrap w:val="0"/>
            <w:vAlign w:val="center"/>
          </w:tcPr>
          <w:p>
            <w:pPr>
              <w:spacing w:after="0"/>
              <w:jc w:val="center"/>
              <w:rPr>
                <w:rFonts w:ascii="Arial" w:hAnsi="Arial" w:cs="Arial"/>
                <w:b/>
                <w:bCs/>
                <w:sz w:val="18"/>
                <w:szCs w:val="18"/>
                <w:highlight w:val="none"/>
              </w:rPr>
            </w:pPr>
            <w:r>
              <w:rPr>
                <w:rFonts w:ascii="Arial" w:hAnsi="Arial" w:cs="Arial"/>
                <w:b/>
                <w:bCs/>
                <w:sz w:val="18"/>
                <w:szCs w:val="18"/>
                <w:highlight w:val="none"/>
              </w:rPr>
              <w:t>25 MHz</w:t>
            </w:r>
          </w:p>
        </w:tc>
        <w:tc>
          <w:tcPr>
            <w:tcW w:w="0" w:type="auto"/>
            <w:noWrap w:val="0"/>
            <w:vAlign w:val="top"/>
          </w:tcPr>
          <w:p>
            <w:pPr>
              <w:spacing w:after="0"/>
              <w:jc w:val="center"/>
              <w:rPr>
                <w:rFonts w:ascii="Arial" w:hAnsi="Arial" w:cs="Arial"/>
                <w:b/>
                <w:bCs/>
                <w:sz w:val="18"/>
                <w:szCs w:val="18"/>
                <w:highlight w:val="none"/>
              </w:rPr>
            </w:pPr>
            <w:r>
              <w:rPr>
                <w:rFonts w:hint="eastAsia" w:ascii="Arial" w:hAnsi="Arial" w:cs="Arial"/>
                <w:b/>
                <w:bCs/>
                <w:sz w:val="18"/>
                <w:szCs w:val="18"/>
                <w:highlight w:val="none"/>
              </w:rPr>
              <w:t>30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40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50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60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80 MHz</w:t>
            </w:r>
          </w:p>
        </w:tc>
        <w:tc>
          <w:tcPr>
            <w:tcW w:w="0" w:type="auto"/>
            <w:noWrap w:val="0"/>
            <w:vAlign w:val="top"/>
          </w:tcPr>
          <w:p>
            <w:pPr>
              <w:spacing w:after="0"/>
              <w:jc w:val="center"/>
              <w:rPr>
                <w:rFonts w:ascii="Arial" w:hAnsi="Arial" w:cs="Arial"/>
                <w:b/>
                <w:bCs/>
                <w:sz w:val="18"/>
                <w:szCs w:val="18"/>
                <w:highlight w:val="none"/>
              </w:rPr>
            </w:pPr>
            <w:r>
              <w:rPr>
                <w:rFonts w:ascii="Arial" w:hAnsi="Arial" w:cs="Arial"/>
                <w:b/>
                <w:bCs/>
                <w:sz w:val="18"/>
                <w:szCs w:val="18"/>
                <w:highlight w:val="none"/>
              </w:rPr>
              <w:t>90 MHz</w:t>
            </w:r>
          </w:p>
        </w:tc>
        <w:tc>
          <w:tcPr>
            <w:tcW w:w="0" w:type="auto"/>
            <w:noWrap w:val="0"/>
            <w:vAlign w:val="center"/>
          </w:tcPr>
          <w:p>
            <w:pPr>
              <w:spacing w:after="0"/>
              <w:jc w:val="center"/>
              <w:rPr>
                <w:rFonts w:ascii="Arial" w:hAnsi="Arial" w:cs="Arial"/>
                <w:b/>
                <w:bCs/>
                <w:sz w:val="18"/>
                <w:szCs w:val="18"/>
                <w:highlight w:val="none"/>
                <w:lang w:val="en-US"/>
              </w:rPr>
            </w:pPr>
            <w:r>
              <w:rPr>
                <w:rFonts w:ascii="Arial" w:hAnsi="Arial" w:cs="Arial"/>
                <w:b/>
                <w:bCs/>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noWrap w:val="0"/>
            <w:vAlign w:val="top"/>
          </w:tcPr>
          <w:p>
            <w:pPr>
              <w:pStyle w:val="103"/>
              <w:rPr>
                <w:highlight w:val="none"/>
              </w:rPr>
            </w:pPr>
          </w:p>
        </w:tc>
        <w:tc>
          <w:tcPr>
            <w:tcW w:w="0" w:type="auto"/>
            <w:vMerge w:val="continue"/>
            <w:noWrap w:val="0"/>
            <w:vAlign w:val="top"/>
          </w:tcPr>
          <w:p>
            <w:pPr>
              <w:pStyle w:val="103"/>
              <w:rPr>
                <w:highlight w:val="none"/>
              </w:rPr>
            </w:pP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rFonts w:eastAsia="宋体"/>
                <w:highlight w:val="none"/>
                <w:lang w:eastAsia="zh-CN"/>
              </w:rPr>
            </w:pPr>
            <w:r>
              <w:rPr>
                <w:rFonts w:hint="eastAsia" w:eastAsia="宋体"/>
                <w:highlight w:val="none"/>
                <w:lang w:eastAsia="zh-CN"/>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c>
          <w:tcPr>
            <w:tcW w:w="0" w:type="auto"/>
            <w:noWrap w:val="0"/>
            <w:vAlign w:val="top"/>
          </w:tcPr>
          <w:p>
            <w:pPr>
              <w:pStyle w:val="103"/>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noWrap w:val="0"/>
            <w:vAlign w:val="center"/>
          </w:tcPr>
          <w:p>
            <w:pPr>
              <w:pStyle w:val="104"/>
              <w:rPr>
                <w:highlight w:val="none"/>
              </w:rPr>
            </w:pPr>
            <w:r>
              <w:rPr>
                <w:highlight w:val="none"/>
              </w:rPr>
              <w:t>n28</w:t>
            </w:r>
          </w:p>
        </w:tc>
        <w:tc>
          <w:tcPr>
            <w:tcW w:w="0" w:type="auto"/>
            <w:noWrap w:val="0"/>
            <w:vAlign w:val="center"/>
          </w:tcPr>
          <w:p>
            <w:pPr>
              <w:pStyle w:val="104"/>
              <w:rPr>
                <w:highlight w:val="none"/>
              </w:rPr>
            </w:pPr>
            <w:r>
              <w:rPr>
                <w:highlight w:val="none"/>
              </w:rPr>
              <w:t>n75</w:t>
            </w:r>
            <w:r>
              <w:rPr>
                <w:rFonts w:hint="eastAsia" w:cs="Arial"/>
                <w:highlight w:val="none"/>
                <w:vertAlign w:val="superscript"/>
              </w:rPr>
              <w:t>1</w:t>
            </w:r>
            <w:r>
              <w:rPr>
                <w:rFonts w:hint="eastAsia" w:cs="Arial"/>
                <w:highlight w:val="none"/>
                <w:vertAlign w:val="superscript"/>
                <w:lang w:eastAsia="ja-JP"/>
              </w:rPr>
              <w:t>,</w:t>
            </w:r>
            <w:r>
              <w:rPr>
                <w:rFonts w:hint="eastAsia" w:cs="Arial"/>
                <w:highlight w:val="none"/>
                <w:vertAlign w:val="superscript"/>
              </w:rPr>
              <w:t>2</w:t>
            </w:r>
          </w:p>
        </w:tc>
        <w:tc>
          <w:tcPr>
            <w:tcW w:w="0" w:type="auto"/>
            <w:noWrap w:val="0"/>
            <w:vAlign w:val="center"/>
          </w:tcPr>
          <w:p>
            <w:pPr>
              <w:pStyle w:val="104"/>
              <w:rPr>
                <w:highlight w:val="none"/>
              </w:rPr>
            </w:pPr>
            <w:r>
              <w:rPr>
                <w:rFonts w:eastAsia="Malgun Gothic" w:cs="Arial"/>
                <w:highlight w:val="none"/>
              </w:rPr>
              <w:t>28.1</w:t>
            </w:r>
          </w:p>
        </w:tc>
        <w:tc>
          <w:tcPr>
            <w:tcW w:w="0" w:type="auto"/>
            <w:noWrap w:val="0"/>
            <w:vAlign w:val="center"/>
          </w:tcPr>
          <w:p>
            <w:pPr>
              <w:pStyle w:val="104"/>
              <w:rPr>
                <w:highlight w:val="none"/>
              </w:rPr>
            </w:pPr>
            <w:r>
              <w:rPr>
                <w:rFonts w:eastAsia="Malgun Gothic" w:cs="Arial"/>
                <w:highlight w:val="none"/>
              </w:rPr>
              <w:t>25.3</w:t>
            </w:r>
          </w:p>
        </w:tc>
        <w:tc>
          <w:tcPr>
            <w:tcW w:w="0" w:type="auto"/>
            <w:noWrap w:val="0"/>
            <w:vAlign w:val="center"/>
          </w:tcPr>
          <w:p>
            <w:pPr>
              <w:pStyle w:val="104"/>
              <w:rPr>
                <w:highlight w:val="none"/>
              </w:rPr>
            </w:pPr>
            <w:r>
              <w:rPr>
                <w:rFonts w:eastAsia="Malgun Gothic" w:cs="Arial"/>
                <w:highlight w:val="none"/>
              </w:rPr>
              <w:t>24.0</w:t>
            </w:r>
          </w:p>
        </w:tc>
        <w:tc>
          <w:tcPr>
            <w:tcW w:w="0" w:type="auto"/>
            <w:noWrap w:val="0"/>
            <w:vAlign w:val="center"/>
          </w:tcPr>
          <w:p>
            <w:pPr>
              <w:pStyle w:val="104"/>
              <w:rPr>
                <w:highlight w:val="none"/>
              </w:rPr>
            </w:pPr>
            <w:r>
              <w:rPr>
                <w:rFonts w:eastAsia="Malgun Gothic" w:cs="Arial"/>
                <w:highlight w:val="none"/>
              </w:rPr>
              <w:t>22.8</w:t>
            </w:r>
          </w:p>
        </w:tc>
        <w:tc>
          <w:tcPr>
            <w:tcW w:w="0" w:type="auto"/>
            <w:noWrap w:val="0"/>
            <w:vAlign w:val="center"/>
          </w:tcPr>
          <w:p>
            <w:pPr>
              <w:pStyle w:val="104"/>
              <w:rPr>
                <w:highlight w:val="none"/>
              </w:rPr>
            </w:pPr>
            <w:r>
              <w:rPr>
                <w:rFonts w:hint="eastAsia"/>
                <w:highlight w:val="none"/>
                <w:lang w:val="en-US" w:eastAsia="zh-CN"/>
              </w:rPr>
              <w:t>21.8</w:t>
            </w:r>
          </w:p>
        </w:tc>
        <w:tc>
          <w:tcPr>
            <w:tcW w:w="0" w:type="auto"/>
            <w:noWrap w:val="0"/>
            <w:vAlign w:val="center"/>
          </w:tcPr>
          <w:p>
            <w:pPr>
              <w:pStyle w:val="104"/>
              <w:rPr>
                <w:highlight w:val="none"/>
              </w:rPr>
            </w:pPr>
            <w:r>
              <w:rPr>
                <w:rFonts w:hint="eastAsia"/>
                <w:highlight w:val="none"/>
                <w:lang w:val="en-US" w:eastAsia="zh-CN"/>
              </w:rPr>
              <w:t>21.0</w:t>
            </w:r>
          </w:p>
        </w:tc>
        <w:tc>
          <w:tcPr>
            <w:tcW w:w="0" w:type="auto"/>
            <w:noWrap w:val="0"/>
            <w:vAlign w:val="center"/>
          </w:tcPr>
          <w:p>
            <w:pPr>
              <w:pStyle w:val="104"/>
              <w:rPr>
                <w:highlight w:val="none"/>
              </w:rPr>
            </w:pPr>
            <w:r>
              <w:rPr>
                <w:rFonts w:hint="eastAsia"/>
                <w:highlight w:val="none"/>
                <w:lang w:val="en-US" w:eastAsia="zh-CN"/>
              </w:rPr>
              <w:t>19.7</w:t>
            </w:r>
          </w:p>
        </w:tc>
        <w:tc>
          <w:tcPr>
            <w:tcW w:w="0" w:type="auto"/>
            <w:noWrap w:val="0"/>
            <w:vAlign w:val="center"/>
          </w:tcPr>
          <w:p>
            <w:pPr>
              <w:pStyle w:val="104"/>
              <w:rPr>
                <w:highlight w:val="none"/>
              </w:rPr>
            </w:pPr>
            <w:r>
              <w:rPr>
                <w:rFonts w:hint="eastAsia"/>
                <w:highlight w:val="none"/>
                <w:lang w:val="en-US" w:eastAsia="zh-CN"/>
              </w:rPr>
              <w:t>18.7</w:t>
            </w:r>
          </w:p>
        </w:tc>
        <w:tc>
          <w:tcPr>
            <w:tcW w:w="0" w:type="auto"/>
            <w:noWrap w:val="0"/>
            <w:vAlign w:val="center"/>
          </w:tcPr>
          <w:p>
            <w:pPr>
              <w:pStyle w:val="104"/>
              <w:rPr>
                <w:highlight w:val="none"/>
              </w:rPr>
            </w:pPr>
          </w:p>
        </w:tc>
        <w:tc>
          <w:tcPr>
            <w:tcW w:w="0" w:type="auto"/>
            <w:noWrap w:val="0"/>
            <w:vAlign w:val="center"/>
          </w:tcPr>
          <w:p>
            <w:pPr>
              <w:pStyle w:val="104"/>
              <w:rPr>
                <w:highlight w:val="none"/>
              </w:rPr>
            </w:pPr>
          </w:p>
        </w:tc>
        <w:tc>
          <w:tcPr>
            <w:tcW w:w="0" w:type="auto"/>
            <w:noWrap w:val="0"/>
            <w:vAlign w:val="top"/>
          </w:tcPr>
          <w:p>
            <w:pPr>
              <w:pStyle w:val="104"/>
              <w:rPr>
                <w:highlight w:val="none"/>
              </w:rPr>
            </w:pPr>
          </w:p>
        </w:tc>
        <w:tc>
          <w:tcPr>
            <w:tcW w:w="0" w:type="auto"/>
            <w:noWrap w:val="0"/>
            <w:vAlign w:val="center"/>
          </w:tcPr>
          <w:p>
            <w:pPr>
              <w:pStyle w:val="10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4"/>
            <w:noWrap w:val="0"/>
            <w:vAlign w:val="top"/>
          </w:tcPr>
          <w:p>
            <w:pPr>
              <w:pStyle w:val="117"/>
              <w:rPr>
                <w:highlight w:val="none"/>
                <w:lang w:eastAsia="ja-JP"/>
              </w:rPr>
            </w:pPr>
            <w:r>
              <w:rPr>
                <w:highlight w:val="none"/>
              </w:rPr>
              <w:t xml:space="preserve">NOTE </w:t>
            </w:r>
            <w:r>
              <w:rPr>
                <w:rFonts w:hint="eastAsia"/>
                <w:highlight w:val="none"/>
              </w:rPr>
              <w:t>1</w:t>
            </w:r>
            <w:r>
              <w:rPr>
                <w:highlight w:val="none"/>
              </w:rPr>
              <w:t>:</w:t>
            </w:r>
            <w:r>
              <w:rPr>
                <w:highlight w:val="none"/>
              </w:rPr>
              <w:tab/>
            </w:r>
            <w:r>
              <w:rPr>
                <w:highlight w:val="none"/>
              </w:rPr>
              <w:t xml:space="preserve">These requirements apply when there is at least one individual RE within the </w:t>
            </w:r>
            <w:r>
              <w:rPr>
                <w:highlight w:val="none"/>
                <w:lang w:eastAsia="ja-JP"/>
              </w:rPr>
              <w:t xml:space="preserve">uplink </w:t>
            </w:r>
            <w:r>
              <w:rPr>
                <w:highlight w:val="none"/>
              </w:rPr>
              <w:t xml:space="preserve">transmission bandwidth of the aggressor (lower) band for which the 2nd </w:t>
            </w:r>
            <w:r>
              <w:rPr>
                <w:highlight w:val="none"/>
                <w:lang w:eastAsia="ja-JP"/>
              </w:rPr>
              <w:t xml:space="preserve">transmitter </w:t>
            </w:r>
            <w:r>
              <w:rPr>
                <w:highlight w:val="none"/>
              </w:rPr>
              <w:t xml:space="preserve">harmonic is within </w:t>
            </w:r>
            <w:r>
              <w:rPr>
                <w:highlight w:val="none"/>
                <w:lang w:eastAsia="ja-JP"/>
              </w:rPr>
              <w:t xml:space="preserve">the downlink </w:t>
            </w:r>
            <w:r>
              <w:rPr>
                <w:highlight w:val="none"/>
              </w:rPr>
              <w:t>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w:t>
            </w:r>
            <w:r>
              <w:rPr>
                <w:rFonts w:cs="Arial"/>
                <w:bCs/>
                <w:szCs w:val="18"/>
                <w:highlight w:val="none"/>
                <w:lang w:val="en-US"/>
              </w:rPr>
              <w:t>CA_n2-n78</w:t>
            </w:r>
            <w:r>
              <w:rPr>
                <w:rFonts w:hint="eastAsia" w:cs="Arial"/>
                <w:bCs/>
                <w:szCs w:val="18"/>
                <w:highlight w:val="none"/>
                <w:lang w:val="en-US" w:eastAsia="zh-CN"/>
              </w:rPr>
              <w:t xml:space="preserve">, </w:t>
            </w:r>
            <w:r>
              <w:rPr>
                <w:highlight w:val="none"/>
              </w:rPr>
              <w:t>CA_n3-n77, CA_n3-n78</w:t>
            </w:r>
            <w:r>
              <w:rPr>
                <w:rFonts w:hint="eastAsia"/>
                <w:highlight w:val="none"/>
                <w:lang w:val="en-US" w:eastAsia="zh-CN"/>
              </w:rPr>
              <w:t xml:space="preserve">, </w:t>
            </w:r>
            <w:r>
              <w:rPr>
                <w:highlight w:val="none"/>
              </w:rPr>
              <w:t>CA_n</w:t>
            </w:r>
            <w:r>
              <w:rPr>
                <w:rFonts w:hint="eastAsia"/>
                <w:highlight w:val="none"/>
                <w:lang w:val="en-US" w:eastAsia="zh-CN"/>
              </w:rPr>
              <w:t>2</w:t>
            </w:r>
            <w:r>
              <w:rPr>
                <w:highlight w:val="none"/>
              </w:rPr>
              <w:t>-n</w:t>
            </w:r>
            <w:r>
              <w:rPr>
                <w:rFonts w:hint="eastAsia"/>
                <w:highlight w:val="none"/>
                <w:lang w:val="en-US" w:eastAsia="zh-CN"/>
              </w:rPr>
              <w:t xml:space="preserve">48, </w:t>
            </w:r>
            <w:r>
              <w:rPr>
                <w:rStyle w:val="174"/>
                <w:highlight w:val="none"/>
              </w:rPr>
              <w:t>CA_n25-n78</w:t>
            </w:r>
            <w:r>
              <w:rPr>
                <w:rStyle w:val="174"/>
                <w:rFonts w:hint="eastAsia"/>
                <w:highlight w:val="none"/>
                <w:lang w:val="en-US" w:eastAsia="zh-CN"/>
              </w:rPr>
              <w:t xml:space="preserve">, </w:t>
            </w:r>
            <w:r>
              <w:rPr>
                <w:rFonts w:hint="eastAsia" w:eastAsia="宋体"/>
                <w:highlight w:val="none"/>
                <w:lang w:val="en-US" w:eastAsia="zh-CN"/>
              </w:rPr>
              <w:t>CA_n48-n66</w:t>
            </w:r>
            <w:r>
              <w:rPr>
                <w:highlight w:val="none"/>
                <w:lang w:val="en-US" w:eastAsia="zh-CN"/>
              </w:rPr>
              <w:t xml:space="preserve">, </w:t>
            </w:r>
            <w:r>
              <w:rPr>
                <w:rFonts w:hint="eastAsia"/>
                <w:highlight w:val="none"/>
                <w:lang w:val="en-US" w:eastAsia="zh-CN"/>
              </w:rPr>
              <w:t>CA_n</w:t>
            </w:r>
            <w:r>
              <w:rPr>
                <w:highlight w:val="none"/>
                <w:lang w:val="en-US" w:eastAsia="zh-CN"/>
              </w:rPr>
              <w:t>66</w:t>
            </w:r>
            <w:r>
              <w:rPr>
                <w:rFonts w:hint="eastAsia"/>
                <w:highlight w:val="none"/>
                <w:lang w:val="en-US" w:eastAsia="zh-CN"/>
              </w:rPr>
              <w:t>-n</w:t>
            </w:r>
            <w:r>
              <w:rPr>
                <w:highlight w:val="none"/>
                <w:lang w:val="en-US" w:eastAsia="zh-CN"/>
              </w:rPr>
              <w:t>78</w:t>
            </w:r>
            <w:r>
              <w:rPr>
                <w:highlight w:val="none"/>
              </w:rPr>
              <w:t>.</w:t>
            </w:r>
          </w:p>
          <w:p>
            <w:pPr>
              <w:pStyle w:val="117"/>
              <w:rPr>
                <w:snapToGrid w:val="0"/>
                <w:highlight w:val="none"/>
                <w:lang w:eastAsia="ja-JP"/>
              </w:rPr>
            </w:pPr>
            <w:r>
              <w:rPr>
                <w:highlight w:val="none"/>
                <w:lang w:eastAsia="ja-JP"/>
              </w:rPr>
              <w:t xml:space="preserve">NOTE </w:t>
            </w:r>
            <w:r>
              <w:rPr>
                <w:rFonts w:hint="eastAsia"/>
                <w:highlight w:val="none"/>
              </w:rPr>
              <w:t>2</w:t>
            </w:r>
            <w:r>
              <w:rPr>
                <w:highlight w:val="none"/>
                <w:lang w:eastAsia="ja-JP"/>
              </w:rPr>
              <w:t>:</w:t>
            </w:r>
            <w:r>
              <w:rPr>
                <w:highlight w:val="none"/>
                <w:lang w:eastAsia="ja-JP"/>
              </w:rPr>
              <w:tab/>
            </w:r>
            <w:r>
              <w:rPr>
                <w:highlight w:val="none"/>
                <w:lang w:eastAsia="ja-JP"/>
              </w:rPr>
              <w:t>The requirements should be verified for UL NR-ARFCN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r>
              <w:rPr>
                <w:snapToGrid w:val="0"/>
                <w:highlight w:val="none"/>
                <w:lang w:eastAsia="ja-JP"/>
              </w:rPr>
              <w:t xml:space="preserve">in MHz and </w:t>
            </w:r>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r>
              <w:rPr>
                <w:snapToGrid w:val="0"/>
                <w:highlight w:val="none"/>
                <w:lang w:eastAsia="ja-JP"/>
              </w:rPr>
              <w:t xml:space="preserve"> with</w:t>
            </w:r>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tc>
      </w:tr>
    </w:tbl>
    <w:p>
      <w:pPr>
        <w:rPr>
          <w:highlight w:val="none"/>
          <w:lang w:val="en-US" w:eastAsia="zh-CN"/>
        </w:rPr>
      </w:pPr>
    </w:p>
    <w:p>
      <w:pPr>
        <w:pStyle w:val="6"/>
        <w:tabs>
          <w:tab w:val="left" w:pos="0"/>
          <w:tab w:val="left" w:pos="420"/>
          <w:tab w:val="left" w:pos="864"/>
        </w:tabs>
        <w:rPr>
          <w:highlight w:val="none"/>
        </w:rPr>
      </w:pPr>
      <w:bookmarkStart w:id="363" w:name="_Toc7924"/>
      <w:r>
        <w:rPr>
          <w:rFonts w:hint="eastAsia"/>
          <w:highlight w:val="none"/>
          <w:lang w:eastAsia="zh-CN"/>
        </w:rPr>
        <w:t>5.12</w:t>
      </w:r>
      <w:r>
        <w:rPr>
          <w:highlight w:val="none"/>
        </w:rPr>
        <w:t>.1.6</w:t>
      </w:r>
      <w:r>
        <w:rPr>
          <w:highlight w:val="none"/>
        </w:rPr>
        <w:tab/>
      </w:r>
      <w:r>
        <w:rPr>
          <w:highlight w:val="none"/>
        </w:rPr>
        <w:t>OOB blocking exception requirements</w:t>
      </w:r>
      <w:bookmarkEnd w:id="363"/>
    </w:p>
    <w:p>
      <w:pPr>
        <w:rPr>
          <w:highlight w:val="none"/>
        </w:rPr>
      </w:pPr>
      <w:r>
        <w:rPr>
          <w:highlight w:val="none"/>
        </w:rPr>
        <w:t>No need to specify OOB exception requirement for CA_n28-n75</w:t>
      </w:r>
    </w:p>
    <w:p>
      <w:pPr>
        <w:rPr>
          <w:highlight w:val="none"/>
        </w:rPr>
      </w:pPr>
    </w:p>
    <w:p>
      <w:pPr>
        <w:pStyle w:val="4"/>
        <w:outlineLvl w:val="1"/>
        <w:rPr>
          <w:highlight w:val="none"/>
          <w:lang w:eastAsia="zh-TW"/>
        </w:rPr>
      </w:pPr>
      <w:bookmarkStart w:id="364" w:name="_Toc30588"/>
      <w:r>
        <w:rPr>
          <w:rFonts w:hint="eastAsia"/>
          <w:highlight w:val="none"/>
          <w:lang w:eastAsia="zh-CN"/>
        </w:rPr>
        <w:t>5.13</w:t>
      </w:r>
      <w:r>
        <w:rPr>
          <w:highlight w:val="none"/>
        </w:rPr>
        <w:tab/>
      </w:r>
      <w:r>
        <w:rPr>
          <w:highlight w:val="none"/>
        </w:rPr>
        <w:t xml:space="preserve"> </w:t>
      </w:r>
      <w:r>
        <w:rPr>
          <w:highlight w:val="none"/>
          <w:lang w:eastAsia="zh-TW"/>
        </w:rPr>
        <w:t>CA</w:t>
      </w:r>
      <w:r>
        <w:rPr>
          <w:rFonts w:hint="eastAsia"/>
          <w:highlight w:val="none"/>
          <w:lang w:eastAsia="zh-TW"/>
        </w:rPr>
        <w:t>_</w:t>
      </w:r>
      <w:r>
        <w:rPr>
          <w:highlight w:val="none"/>
          <w:lang w:eastAsia="zh-TW"/>
        </w:rPr>
        <w:t>n1-n75</w:t>
      </w:r>
      <w:bookmarkEnd w:id="364"/>
    </w:p>
    <w:p>
      <w:pPr>
        <w:pStyle w:val="5"/>
        <w:tabs>
          <w:tab w:val="left" w:pos="680"/>
        </w:tabs>
        <w:rPr>
          <w:rFonts w:cs="Arial"/>
          <w:szCs w:val="28"/>
          <w:highlight w:val="none"/>
        </w:rPr>
      </w:pPr>
      <w:bookmarkStart w:id="365" w:name="_Toc18973"/>
      <w:r>
        <w:rPr>
          <w:rFonts w:hint="eastAsia" w:cs="Arial"/>
          <w:szCs w:val="28"/>
          <w:highlight w:val="none"/>
          <w:lang w:eastAsia="zh-CN"/>
        </w:rPr>
        <w:t>5.13</w:t>
      </w:r>
      <w:r>
        <w:rPr>
          <w:rFonts w:cs="Arial"/>
          <w:szCs w:val="28"/>
          <w:highlight w:val="none"/>
        </w:rPr>
        <w:t>.1</w:t>
      </w:r>
      <w:r>
        <w:rPr>
          <w:rFonts w:cs="Arial"/>
          <w:szCs w:val="28"/>
          <w:highlight w:val="none"/>
        </w:rPr>
        <w:tab/>
      </w:r>
      <w:r>
        <w:rPr>
          <w:rFonts w:cs="Arial"/>
          <w:szCs w:val="28"/>
          <w:highlight w:val="none"/>
        </w:rPr>
        <w:t>Common for 1 band UL and 2 bands UL CA</w:t>
      </w:r>
      <w:bookmarkEnd w:id="365"/>
    </w:p>
    <w:p>
      <w:pPr>
        <w:pStyle w:val="6"/>
        <w:tabs>
          <w:tab w:val="left" w:pos="0"/>
          <w:tab w:val="left" w:pos="420"/>
          <w:tab w:val="left" w:pos="864"/>
        </w:tabs>
        <w:rPr>
          <w:highlight w:val="none"/>
        </w:rPr>
      </w:pPr>
      <w:bookmarkStart w:id="366" w:name="_Toc11642"/>
      <w:r>
        <w:rPr>
          <w:rFonts w:hint="eastAsia"/>
          <w:highlight w:val="none"/>
          <w:lang w:eastAsia="zh-CN"/>
        </w:rPr>
        <w:t>5.13</w:t>
      </w:r>
      <w:r>
        <w:rPr>
          <w:highlight w:val="none"/>
        </w:rPr>
        <w:t>.1.1</w:t>
      </w:r>
      <w:r>
        <w:rPr>
          <w:highlight w:val="none"/>
        </w:rPr>
        <w:tab/>
      </w:r>
      <w:r>
        <w:rPr>
          <w:highlight w:val="none"/>
        </w:rPr>
        <w:t>Operating bands for CA</w:t>
      </w:r>
      <w:bookmarkEnd w:id="366"/>
    </w:p>
    <w:p>
      <w:pPr>
        <w:pStyle w:val="112"/>
        <w:rPr>
          <w:highlight w:val="none"/>
          <w:lang w:eastAsia="ja-JP"/>
        </w:rPr>
      </w:pPr>
      <w:r>
        <w:rPr>
          <w:highlight w:val="none"/>
        </w:rPr>
        <w:t xml:space="preserve">Table </w:t>
      </w:r>
      <w:r>
        <w:rPr>
          <w:rFonts w:hint="eastAsia"/>
          <w:highlight w:val="none"/>
          <w:lang w:val="en-US" w:eastAsia="zh-CN"/>
        </w:rPr>
        <w:t>5.13</w:t>
      </w:r>
      <w:r>
        <w:rPr>
          <w:highlight w:val="none"/>
          <w:lang w:eastAsia="zh-CN"/>
        </w:rPr>
        <w:t>.</w:t>
      </w:r>
      <w:r>
        <w:rPr>
          <w:highlight w:val="none"/>
          <w:lang w:val="en-US" w:eastAsia="zh-CN"/>
        </w:rPr>
        <w:t>1</w:t>
      </w:r>
      <w:r>
        <w:rPr>
          <w:highlight w:val="none"/>
          <w:lang w:eastAsia="zh-CN"/>
        </w:rPr>
        <w:t>.1</w:t>
      </w:r>
      <w:r>
        <w:rPr>
          <w:highlight w:val="none"/>
        </w:rPr>
        <w:t xml:space="preserve">-1: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lang w:eastAsia="ja-JP"/>
              </w:rPr>
              <w:t>NR</w:t>
            </w:r>
            <w:r>
              <w:rPr>
                <w:rFonts w:eastAsia="Malgun Gothic"/>
                <w:highlight w:val="none"/>
              </w:rPr>
              <w:t xml:space="preserve"> Band</w:t>
            </w:r>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Duplex</w:t>
            </w:r>
          </w:p>
          <w:p>
            <w:pPr>
              <w:pStyle w:val="103"/>
              <w:snapToGrid w:val="0"/>
              <w:rPr>
                <w:rFonts w:eastAsia="Malgun Gothic"/>
                <w:highlight w:val="none"/>
              </w:rPr>
            </w:pPr>
            <w:r>
              <w:rPr>
                <w:rFonts w:eastAsia="Malgun Gothic"/>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rFonts w:eastAsia="Malgun Gothic"/>
                <w:highlight w:val="none"/>
              </w:rPr>
            </w:pPr>
            <w:r>
              <w:rPr>
                <w:rFonts w:eastAsia="Malgun Gothic"/>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UL_low</w:t>
            </w:r>
            <w:r>
              <w:rPr>
                <w:rFonts w:eastAsia="Malgun Gothic"/>
                <w:highlight w:val="none"/>
              </w:rPr>
              <w:t xml:space="preserve"> – F</w:t>
            </w:r>
            <w:r>
              <w:rPr>
                <w:rFonts w:eastAsia="Malgun Gothic"/>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r>
              <w:rPr>
                <w:rFonts w:eastAsia="Malgun Gothic"/>
                <w:highlight w:val="none"/>
              </w:rPr>
              <w:t>F</w:t>
            </w:r>
            <w:r>
              <w:rPr>
                <w:rFonts w:eastAsia="Malgun Gothic"/>
                <w:highlight w:val="none"/>
                <w:vertAlign w:val="subscript"/>
              </w:rPr>
              <w:t>DL_low</w:t>
            </w:r>
            <w:r>
              <w:rPr>
                <w:rFonts w:eastAsia="Malgun Gothic"/>
                <w:highlight w:val="none"/>
              </w:rPr>
              <w:t xml:space="preserve"> – F</w:t>
            </w:r>
            <w:r>
              <w:rPr>
                <w:rFonts w:eastAsia="Malgun Gothic"/>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1920 MHz</w:t>
            </w: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sz w:val="18"/>
                <w:highlight w:val="none"/>
                <w:lang w:val="en-US" w:eastAsia="zh-CN"/>
              </w:rPr>
            </w:pPr>
            <w:r>
              <w:rPr>
                <w:rFonts w:ascii="Arial" w:hAnsi="Arial" w:cs="Arial"/>
                <w:color w:val="000000"/>
                <w:sz w:val="18"/>
                <w:szCs w:val="18"/>
                <w:highlight w:val="none"/>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r>
              <w:rPr>
                <w:rFonts w:ascii="Arial" w:hAnsi="Arial" w:cs="Arial"/>
                <w:color w:val="000000"/>
                <w:sz w:val="18"/>
                <w:szCs w:val="18"/>
                <w:highlight w:val="none"/>
              </w:rPr>
              <w:t>1980 MHz</w:t>
            </w: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2110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2170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n75</w:t>
            </w:r>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sz w:val="18"/>
                <w:highlight w:val="none"/>
                <w:lang w:val="en-US" w:eastAsia="zh-CN"/>
              </w:rPr>
              <w:t>N/A</w:t>
            </w:r>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1432 MHz</w:t>
            </w:r>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1517 MHz</w:t>
            </w:r>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rFonts w:ascii="Arial" w:hAnsi="Arial" w:cs="Arial"/>
                <w:color w:val="000000"/>
                <w:sz w:val="18"/>
                <w:szCs w:val="18"/>
                <w:highlight w:val="none"/>
              </w:rPr>
            </w:pPr>
            <w:r>
              <w:rPr>
                <w:rFonts w:ascii="Arial" w:hAnsi="Arial" w:cs="Arial"/>
                <w:color w:val="000000"/>
                <w:sz w:val="18"/>
                <w:szCs w:val="18"/>
                <w:highlight w:val="none"/>
              </w:rPr>
              <w:t>SDL</w:t>
            </w:r>
          </w:p>
        </w:tc>
      </w:tr>
    </w:tbl>
    <w:p>
      <w:pPr>
        <w:rPr>
          <w:highlight w:val="none"/>
          <w:lang w:eastAsia="zh-CN"/>
        </w:rPr>
      </w:pPr>
    </w:p>
    <w:p>
      <w:pPr>
        <w:pStyle w:val="6"/>
        <w:tabs>
          <w:tab w:val="left" w:pos="0"/>
          <w:tab w:val="left" w:pos="420"/>
          <w:tab w:val="left" w:pos="864"/>
        </w:tabs>
        <w:rPr>
          <w:highlight w:val="none"/>
        </w:rPr>
      </w:pPr>
      <w:bookmarkStart w:id="367" w:name="_Toc25047"/>
      <w:r>
        <w:rPr>
          <w:rFonts w:hint="eastAsia"/>
          <w:highlight w:val="none"/>
          <w:lang w:eastAsia="zh-CN"/>
        </w:rPr>
        <w:t>5.13</w:t>
      </w:r>
      <w:r>
        <w:rPr>
          <w:highlight w:val="none"/>
        </w:rPr>
        <w:t>.1.2</w:t>
      </w:r>
      <w:r>
        <w:rPr>
          <w:highlight w:val="none"/>
        </w:rPr>
        <w:tab/>
      </w:r>
      <w:r>
        <w:rPr>
          <w:highlight w:val="none"/>
        </w:rPr>
        <w:t>Channel bandwidths per operating band for CA</w:t>
      </w:r>
      <w:bookmarkEnd w:id="367"/>
    </w:p>
    <w:p>
      <w:pPr>
        <w:pStyle w:val="112"/>
        <w:rPr>
          <w:highlight w:val="none"/>
          <w:lang w:val="en-US" w:eastAsia="zh-CN"/>
        </w:rPr>
      </w:pPr>
      <w:r>
        <w:rPr>
          <w:highlight w:val="none"/>
        </w:rPr>
        <w:t xml:space="preserve">Table </w:t>
      </w:r>
      <w:r>
        <w:rPr>
          <w:rFonts w:hint="eastAsia"/>
          <w:highlight w:val="none"/>
          <w:lang w:val="en-US" w:eastAsia="zh-CN"/>
        </w:rPr>
        <w:t>5.13</w:t>
      </w:r>
      <w:r>
        <w:rPr>
          <w:highlight w:val="none"/>
        </w:rPr>
        <w:t>.</w:t>
      </w:r>
      <w:r>
        <w:rPr>
          <w:highlight w:val="none"/>
          <w:lang w:val="en-US" w:eastAsia="zh-CN"/>
        </w:rPr>
        <w:t>1</w:t>
      </w:r>
      <w:r>
        <w:rPr>
          <w:highlight w:val="none"/>
          <w:lang w:eastAsia="zh-CN"/>
        </w:rPr>
        <w:t>.2</w:t>
      </w:r>
      <w:r>
        <w:rPr>
          <w:highlight w:val="none"/>
        </w:rPr>
        <w:t xml:space="preserve">-1: Supported </w:t>
      </w:r>
      <w:r>
        <w:rPr>
          <w:highlight w:val="none"/>
          <w:lang w:eastAsia="ja-JP"/>
        </w:rPr>
        <w:t>b</w:t>
      </w:r>
      <w:r>
        <w:rPr>
          <w:highlight w:val="none"/>
        </w:rPr>
        <w:t xml:space="preserve">andwidths per </w:t>
      </w:r>
      <w:r>
        <w:rPr>
          <w:highlight w:val="none"/>
          <w:lang w:val="en-US" w:eastAsia="zh-CN"/>
        </w:rPr>
        <w:t>CA</w:t>
      </w:r>
      <w:r>
        <w:rPr>
          <w:highlight w:val="none"/>
          <w:lang w:eastAsia="zh-CN"/>
        </w:rPr>
        <w:t xml:space="preserve"> band combination of </w:t>
      </w:r>
      <w:r>
        <w:rPr>
          <w:highlight w:val="none"/>
          <w:lang w:val="en-US" w:eastAsia="zh-CN"/>
        </w:rPr>
        <w:t xml:space="preserve">band </w:t>
      </w:r>
      <w:r>
        <w:rPr>
          <w:rFonts w:cs="Arial"/>
          <w:highlight w:val="none"/>
          <w:lang w:val="en-US" w:eastAsia="ja-JP"/>
        </w:rPr>
        <w:t>n1 and n75</w:t>
      </w:r>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430" w:type="dxa"/>
            <w:noWrap w:val="0"/>
            <w:vAlign w:val="center"/>
          </w:tcPr>
          <w:p>
            <w:pPr>
              <w:keepNext/>
              <w:keepLines/>
              <w:spacing w:after="0"/>
              <w:jc w:val="center"/>
              <w:rPr>
                <w:rFonts w:ascii="Arial" w:hAnsi="Arial"/>
                <w:b/>
                <w:sz w:val="16"/>
                <w:szCs w:val="16"/>
                <w:highlight w:val="none"/>
              </w:rPr>
            </w:pPr>
            <w:r>
              <w:rPr>
                <w:rFonts w:ascii="Arial" w:hAnsi="Arial"/>
                <w:b/>
                <w:sz w:val="16"/>
                <w:szCs w:val="16"/>
                <w:highlight w:val="none"/>
              </w:rPr>
              <w:t>UL</w:t>
            </w:r>
          </w:p>
        </w:tc>
        <w:tc>
          <w:tcPr>
            <w:tcW w:w="704"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52"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57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31"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70 MHz</w:t>
            </w:r>
          </w:p>
        </w:tc>
        <w:tc>
          <w:tcPr>
            <w:tcW w:w="567" w:type="dxa"/>
            <w:noWrap w:val="0"/>
            <w:vAlign w:val="center"/>
          </w:tcPr>
          <w:p>
            <w:pPr>
              <w:keepNext/>
              <w:keepLines/>
              <w:widowControl w:val="0"/>
              <w:spacing w:after="0"/>
              <w:jc w:val="center"/>
              <w:rPr>
                <w:rFonts w:ascii="Arial" w:hAnsi="Arial" w:cs="Arial"/>
                <w:b/>
                <w:kern w:val="2"/>
                <w:sz w:val="16"/>
                <w:szCs w:val="16"/>
                <w:highlight w:val="none"/>
              </w:rPr>
            </w:pPr>
            <w:r>
              <w:rPr>
                <w:rFonts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567" w:type="dxa"/>
            <w:noWrap w:val="0"/>
            <w:vAlign w:val="center"/>
          </w:tcPr>
          <w:p>
            <w:pPr>
              <w:keepNext/>
              <w:keepLines/>
              <w:widowControl w:val="0"/>
              <w:spacing w:after="0"/>
              <w:jc w:val="center"/>
              <w:rPr>
                <w:rFonts w:ascii="Arial" w:hAnsi="Arial" w:cs="Arial"/>
                <w:b/>
                <w:kern w:val="2"/>
                <w:sz w:val="16"/>
                <w:szCs w:val="16"/>
                <w:highlight w:val="none"/>
                <w:lang w:val="en-US" w:eastAsia="zh-CN"/>
              </w:rPr>
            </w:pPr>
            <w:r>
              <w:rPr>
                <w:rFonts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ascii="Arial" w:hAnsi="Arial" w:cs="Arial"/>
                <w:b/>
                <w:kern w:val="2"/>
                <w:sz w:val="16"/>
                <w:szCs w:val="16"/>
                <w:highlight w:val="none"/>
                <w:lang w:val="en-US" w:eastAsia="zh-CN"/>
              </w:rPr>
              <w:t>MHz</w:t>
            </w:r>
          </w:p>
        </w:tc>
        <w:tc>
          <w:tcPr>
            <w:tcW w:w="567" w:type="dxa"/>
            <w:noWrap w:val="0"/>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567" w:type="dxa"/>
            <w:noWrap w:val="0"/>
            <w:vAlign w:val="center"/>
          </w:tcPr>
          <w:p>
            <w:pPr>
              <w:keepNext/>
              <w:keepLines/>
              <w:spacing w:after="0"/>
              <w:jc w:val="center"/>
              <w:rPr>
                <w:rFonts w:ascii="Arial" w:hAnsi="Arial"/>
                <w:sz w:val="16"/>
                <w:szCs w:val="16"/>
                <w:highlight w:val="none"/>
              </w:rPr>
            </w:pPr>
            <w:r>
              <w:rPr>
                <w:rFonts w:ascii="Arial" w:hAnsi="Arial"/>
                <w:b/>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noWrap w:val="0"/>
            <w:vAlign w:val="top"/>
          </w:tcPr>
          <w:p>
            <w:pPr>
              <w:keepNext/>
              <w:keepLines/>
              <w:spacing w:after="0"/>
              <w:jc w:val="center"/>
              <w:rPr>
                <w:rFonts w:ascii="Arial" w:hAnsi="Arial"/>
                <w:sz w:val="18"/>
                <w:highlight w:val="none"/>
                <w:lang w:val="en-US"/>
              </w:rPr>
            </w:pPr>
            <w:r>
              <w:rPr>
                <w:highlight w:val="none"/>
              </w:rPr>
              <w:t>CA_n1A-n75A</w:t>
            </w:r>
          </w:p>
        </w:tc>
        <w:tc>
          <w:tcPr>
            <w:tcW w:w="430" w:type="dxa"/>
            <w:vMerge w:val="restart"/>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w:t>
            </w: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n1</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rFonts w:ascii="Arial" w:hAnsi="Arial"/>
                <w:sz w:val="18"/>
                <w:highlight w:val="none"/>
                <w:lang w:val="en-US" w:eastAsia="zh-CN"/>
              </w:rPr>
            </w:pPr>
            <w:r>
              <w:rPr>
                <w:rFonts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noWrap w:val="0"/>
            <w:vAlign w:val="top"/>
          </w:tcPr>
          <w:p>
            <w:pPr>
              <w:keepNext/>
              <w:keepLines/>
              <w:spacing w:after="0"/>
              <w:jc w:val="center"/>
              <w:rPr>
                <w:rFonts w:ascii="Arial" w:hAnsi="Arial"/>
                <w:sz w:val="18"/>
                <w:highlight w:val="none"/>
                <w:lang w:val="en-US"/>
              </w:rPr>
            </w:pPr>
          </w:p>
        </w:tc>
        <w:tc>
          <w:tcPr>
            <w:tcW w:w="430" w:type="dxa"/>
            <w:vMerge w:val="continue"/>
            <w:noWrap w:val="0"/>
            <w:vAlign w:val="center"/>
          </w:tcPr>
          <w:p>
            <w:pPr>
              <w:keepNext/>
              <w:keepLines/>
              <w:spacing w:after="0"/>
              <w:jc w:val="center"/>
              <w:rPr>
                <w:rFonts w:ascii="Arial" w:hAnsi="Arial"/>
                <w:sz w:val="18"/>
                <w:highlight w:val="none"/>
                <w:lang w:val="en-US"/>
              </w:rPr>
            </w:pPr>
          </w:p>
        </w:tc>
        <w:tc>
          <w:tcPr>
            <w:tcW w:w="704"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n75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w:t>
            </w:r>
          </w:p>
        </w:tc>
        <w:tc>
          <w:tcPr>
            <w:tcW w:w="552"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10</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15</w:t>
            </w:r>
          </w:p>
        </w:tc>
        <w:tc>
          <w:tcPr>
            <w:tcW w:w="567" w:type="dxa"/>
            <w:noWrap w:val="0"/>
            <w:vAlign w:val="bottom"/>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25</w:t>
            </w:r>
          </w:p>
        </w:tc>
        <w:tc>
          <w:tcPr>
            <w:tcW w:w="57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30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40</w:t>
            </w:r>
          </w:p>
        </w:tc>
        <w:tc>
          <w:tcPr>
            <w:tcW w:w="567" w:type="dxa"/>
            <w:noWrap w:val="0"/>
            <w:vAlign w:val="center"/>
          </w:tcPr>
          <w:p>
            <w:pPr>
              <w:keepNext/>
              <w:keepLines/>
              <w:spacing w:after="0"/>
              <w:jc w:val="center"/>
              <w:rPr>
                <w:rFonts w:ascii="Arial" w:hAnsi="Arial" w:eastAsia="宋体"/>
                <w:sz w:val="18"/>
                <w:highlight w:val="none"/>
                <w:lang w:val="en-US" w:eastAsia="zh-CN"/>
              </w:rPr>
            </w:pPr>
            <w:r>
              <w:rPr>
                <w:rFonts w:ascii="Arial" w:hAnsi="Arial" w:eastAsia="宋体"/>
                <w:sz w:val="18"/>
                <w:highlight w:val="none"/>
                <w:lang w:val="en-US" w:eastAsia="zh-CN"/>
              </w:rPr>
              <w:t>50</w:t>
            </w: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631"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noWrap w:val="0"/>
            <w:vAlign w:val="center"/>
          </w:tcPr>
          <w:p>
            <w:pPr>
              <w:keepNext/>
              <w:keepLines/>
              <w:spacing w:after="0"/>
              <w:jc w:val="center"/>
              <w:rPr>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rFonts w:ascii="Arial" w:hAnsi="Arial"/>
                <w:sz w:val="18"/>
                <w:highlight w:val="none"/>
                <w:lang w:val="en-US" w:eastAsia="zh-CN"/>
              </w:rPr>
            </w:pPr>
          </w:p>
        </w:tc>
      </w:tr>
    </w:tbl>
    <w:p>
      <w:pPr>
        <w:rPr>
          <w:highlight w:val="none"/>
          <w:lang w:eastAsia="ko-KR"/>
        </w:rPr>
      </w:pPr>
    </w:p>
    <w:p>
      <w:pPr>
        <w:pStyle w:val="6"/>
        <w:tabs>
          <w:tab w:val="left" w:pos="0"/>
          <w:tab w:val="left" w:pos="420"/>
          <w:tab w:val="left" w:pos="864"/>
        </w:tabs>
        <w:rPr>
          <w:highlight w:val="none"/>
        </w:rPr>
      </w:pPr>
      <w:bookmarkStart w:id="368" w:name="_Toc6354"/>
      <w:r>
        <w:rPr>
          <w:rFonts w:hint="eastAsia"/>
          <w:highlight w:val="none"/>
          <w:lang w:eastAsia="zh-CN"/>
        </w:rPr>
        <w:t>5.13</w:t>
      </w:r>
      <w:r>
        <w:rPr>
          <w:highlight w:val="none"/>
        </w:rPr>
        <w:t>.1.3</w:t>
      </w:r>
      <w:r>
        <w:rPr>
          <w:highlight w:val="none"/>
        </w:rPr>
        <w:tab/>
      </w:r>
      <w:r>
        <w:rPr>
          <w:highlight w:val="none"/>
        </w:rPr>
        <w:t>UE co-existence studies</w:t>
      </w:r>
      <w:bookmarkEnd w:id="368"/>
    </w:p>
    <w:p>
      <w:pPr>
        <w:rPr>
          <w:highlight w:val="none"/>
          <w:lang w:eastAsia="zh-CN"/>
        </w:rPr>
      </w:pPr>
      <w:r>
        <w:rPr>
          <w:highlight w:val="none"/>
          <w:lang w:eastAsia="zh-CN"/>
        </w:rPr>
        <w:t>T</w:t>
      </w:r>
      <w:r>
        <w:rPr>
          <w:rFonts w:hint="eastAsia"/>
          <w:highlight w:val="none"/>
          <w:lang w:eastAsia="zh-CN"/>
        </w:rPr>
        <w:t xml:space="preserve">able </w:t>
      </w:r>
      <w:r>
        <w:rPr>
          <w:rFonts w:hint="eastAsia" w:eastAsia="MS Mincho"/>
          <w:highlight w:val="none"/>
          <w:lang w:val="en-US" w:eastAsia="zh-CN"/>
        </w:rPr>
        <w:t>5.13</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-1summarizes frequency ranges where harmonics occur for</w:t>
      </w:r>
      <w:r>
        <w:rPr>
          <w:highlight w:val="none"/>
          <w:lang w:eastAsia="zh-CN"/>
        </w:rPr>
        <w:t xml:space="preserve"> n1A-n75A which shows that there are no harmonics issues.</w:t>
      </w:r>
    </w:p>
    <w:p>
      <w:pPr>
        <w:keepNext/>
        <w:keepLines/>
        <w:jc w:val="center"/>
        <w:rPr>
          <w:rFonts w:ascii="Arial" w:hAnsi="Arial"/>
          <w:b/>
          <w:highlight w:val="none"/>
          <w:lang w:eastAsia="zh-CN"/>
        </w:rPr>
      </w:pPr>
      <w:r>
        <w:rPr>
          <w:rFonts w:ascii="Arial" w:hAnsi="Arial"/>
          <w:b/>
          <w:highlight w:val="none"/>
          <w:lang w:eastAsia="zh-CN"/>
        </w:rPr>
        <w:t xml:space="preserve">Table </w:t>
      </w:r>
      <w:r>
        <w:rPr>
          <w:rFonts w:hint="eastAsia" w:ascii="Arial" w:hAnsi="Arial"/>
          <w:b/>
          <w:highlight w:val="none"/>
          <w:lang w:val="en-US" w:eastAsia="zh-CN"/>
        </w:rPr>
        <w:t>5.13</w:t>
      </w:r>
      <w:r>
        <w:rPr>
          <w:rFonts w:ascii="Arial" w:hAnsi="Arial"/>
          <w:b/>
          <w:highlight w:val="none"/>
          <w:lang w:eastAsia="zh-CN"/>
        </w:rPr>
        <w:t>.</w:t>
      </w:r>
      <w:r>
        <w:rPr>
          <w:rFonts w:ascii="Arial" w:hAnsi="Arial"/>
          <w:b/>
          <w:highlight w:val="none"/>
          <w:lang w:val="en-US" w:eastAsia="zh-CN"/>
        </w:rPr>
        <w:t>1.3</w:t>
      </w:r>
      <w:r>
        <w:rPr>
          <w:rFonts w:ascii="Arial" w:hAnsi="Arial"/>
          <w:b/>
          <w:highlight w:val="none"/>
          <w:lang w:eastAsia="zh-CN"/>
        </w:rPr>
        <w:t xml:space="preserve">-1: Impact of UL/DL Harmonic </w:t>
      </w:r>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608" w:type="dxa"/>
            <w:noWrap w:val="0"/>
            <w:vAlign w:val="center"/>
          </w:tcPr>
          <w:p>
            <w:pPr>
              <w:keepNext/>
              <w:keepLines/>
              <w:spacing w:after="0"/>
              <w:jc w:val="center"/>
              <w:rPr>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2</w:t>
            </w:r>
            <w:r>
              <w:rPr>
                <w:rFonts w:ascii="Arial" w:hAnsi="Arial"/>
                <w:b/>
                <w:sz w:val="18"/>
                <w:highlight w:val="none"/>
                <w:vertAlign w:val="superscript"/>
                <w:lang w:val="en-US"/>
              </w:rPr>
              <w:t>nd</w:t>
            </w:r>
            <w:r>
              <w:rPr>
                <w:rFonts w:ascii="Arial" w:hAnsi="Arial"/>
                <w:b/>
                <w:sz w:val="18"/>
                <w:highlight w:val="none"/>
                <w:lang w:val="en-US"/>
              </w:rPr>
              <w:t xml:space="preserve"> Harmonic</w:t>
            </w:r>
          </w:p>
        </w:tc>
        <w:tc>
          <w:tcPr>
            <w:tcW w:w="1501" w:type="dxa"/>
            <w:gridSpan w:val="2"/>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3</w:t>
            </w:r>
            <w:r>
              <w:rPr>
                <w:rFonts w:ascii="Arial" w:hAnsi="Arial"/>
                <w:b/>
                <w:sz w:val="18"/>
                <w:highlight w:val="none"/>
                <w:vertAlign w:val="superscript"/>
                <w:lang w:val="en-US"/>
              </w:rPr>
              <w:t>rd</w:t>
            </w:r>
            <w:r>
              <w:rPr>
                <w:rFonts w:ascii="Arial" w:hAnsi="Arial"/>
                <w:b/>
                <w:sz w:val="18"/>
                <w:highlight w:val="none"/>
                <w:lang w:val="en-US"/>
              </w:rPr>
              <w:t xml:space="preserve"> Harmonic</w:t>
            </w:r>
          </w:p>
        </w:tc>
        <w:tc>
          <w:tcPr>
            <w:tcW w:w="1500" w:type="dxa"/>
            <w:gridSpan w:val="2"/>
            <w:noWrap w:val="0"/>
            <w:vAlign w:val="center"/>
          </w:tcPr>
          <w:p>
            <w:pPr>
              <w:keepNext/>
              <w:keepLines/>
              <w:spacing w:after="0"/>
              <w:jc w:val="center"/>
              <w:rPr>
                <w:rFonts w:ascii="Arial" w:hAnsi="Arial"/>
                <w:b/>
                <w:sz w:val="18"/>
                <w:highlight w:val="none"/>
                <w:lang w:val="en-US"/>
              </w:rPr>
            </w:pPr>
            <w:r>
              <w:rPr>
                <w:rFonts w:ascii="Arial" w:hAnsi="Arial" w:cs="Arial"/>
                <w:b/>
                <w:bCs/>
                <w:highlight w:val="none"/>
                <w:lang w:val="en-US" w:eastAsia="zh-CN"/>
              </w:rPr>
              <w:t>4</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c>
          <w:tcPr>
            <w:tcW w:w="1500" w:type="dxa"/>
            <w:gridSpan w:val="2"/>
            <w:noWrap w:val="0"/>
            <w:vAlign w:val="top"/>
          </w:tcPr>
          <w:p>
            <w:pPr>
              <w:keepNext/>
              <w:keepLines/>
              <w:spacing w:after="0"/>
              <w:jc w:val="center"/>
              <w:rPr>
                <w:rFonts w:ascii="Arial" w:hAnsi="Arial" w:cs="Arial"/>
                <w:b/>
                <w:bCs/>
                <w:highlight w:val="none"/>
                <w:lang w:val="en-US" w:eastAsia="zh-CN"/>
              </w:rPr>
            </w:pPr>
            <w:r>
              <w:rPr>
                <w:rFonts w:ascii="Arial" w:hAnsi="Arial" w:cs="Arial"/>
                <w:b/>
                <w:bCs/>
                <w:highlight w:val="none"/>
                <w:lang w:val="en-US" w:eastAsia="zh-CN"/>
              </w:rPr>
              <w:t>5</w:t>
            </w:r>
            <w:r>
              <w:rPr>
                <w:rFonts w:ascii="Arial" w:hAnsi="Arial" w:cs="Arial"/>
                <w:b/>
                <w:bCs/>
                <w:highlight w:val="none"/>
                <w:vertAlign w:val="superscript"/>
                <w:lang w:val="en-US" w:eastAsia="zh-CN"/>
              </w:rPr>
              <w:t>th</w:t>
            </w:r>
            <w:r>
              <w:rPr>
                <w:rFonts w:ascii="Arial" w:hAnsi="Arial"/>
                <w:b/>
                <w:bCs/>
                <w:sz w:val="18"/>
                <w:highlight w:val="none"/>
                <w:lang w:val="en-US"/>
              </w:rPr>
              <w:t xml:space="preserve"> </w:t>
            </w:r>
            <w:r>
              <w:rPr>
                <w:rFonts w:ascii="Arial" w:hAnsi="Arial"/>
                <w:b/>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608" w:type="dxa"/>
            <w:noWrap w:val="0"/>
            <w:vAlign w:val="center"/>
          </w:tcPr>
          <w:p>
            <w:pPr>
              <w:keepNext/>
              <w:keepLines/>
              <w:spacing w:after="0"/>
              <w:jc w:val="center"/>
              <w:rPr>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992" w:type="dxa"/>
            <w:tcBorders>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09" w:type="dxa"/>
            <w:tcBorders>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Low Band Edge</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eastAsia="ja-JP"/>
              </w:rPr>
              <w:t>DL High Band Edge</w:t>
            </w:r>
          </w:p>
        </w:tc>
        <w:tc>
          <w:tcPr>
            <w:tcW w:w="751" w:type="dxa"/>
            <w:tcBorders>
              <w:left w:val="single" w:color="auto" w:sz="4" w:space="0"/>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1"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center"/>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Low Band Edge</w:t>
            </w:r>
          </w:p>
        </w:tc>
        <w:tc>
          <w:tcPr>
            <w:tcW w:w="750" w:type="dxa"/>
            <w:tcBorders>
              <w:bottom w:val="single" w:color="auto" w:sz="4" w:space="0"/>
            </w:tcBorders>
            <w:noWrap w:val="0"/>
            <w:vAlign w:val="top"/>
          </w:tcPr>
          <w:p>
            <w:pPr>
              <w:keepNext/>
              <w:keepLines/>
              <w:spacing w:after="0"/>
              <w:jc w:val="center"/>
              <w:rPr>
                <w:rFonts w:ascii="Arial" w:hAnsi="Arial"/>
                <w:b/>
                <w:sz w:val="18"/>
                <w:highlight w:val="none"/>
                <w:lang w:val="en-US"/>
              </w:rPr>
            </w:pPr>
            <w:r>
              <w:rPr>
                <w:rFonts w:ascii="Arial" w:hAnsi="Arial"/>
                <w:b/>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n1</w:t>
            </w:r>
          </w:p>
        </w:tc>
        <w:tc>
          <w:tcPr>
            <w:tcW w:w="850" w:type="dxa"/>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992" w:type="dxa"/>
            <w:tcBorders>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751" w:type="dxa"/>
            <w:tcBorders>
              <w:lef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3840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3960</w:t>
            </w:r>
          </w:p>
        </w:tc>
        <w:tc>
          <w:tcPr>
            <w:tcW w:w="751"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5760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5940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7680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7920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9600</w:t>
            </w:r>
          </w:p>
        </w:tc>
        <w:tc>
          <w:tcPr>
            <w:tcW w:w="750" w:type="dxa"/>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608" w:type="dxa"/>
            <w:noWrap w:val="0"/>
            <w:vAlign w:val="center"/>
          </w:tcPr>
          <w:p>
            <w:pPr>
              <w:keepNext/>
              <w:keepLines/>
              <w:spacing w:after="0"/>
              <w:jc w:val="center"/>
              <w:rPr>
                <w:rFonts w:ascii="Arial" w:hAnsi="Arial"/>
                <w:sz w:val="18"/>
                <w:highlight w:val="none"/>
                <w:lang w:val="en-US" w:eastAsia="ja-JP"/>
              </w:rPr>
            </w:pPr>
            <w:r>
              <w:rPr>
                <w:rFonts w:ascii="Arial" w:hAnsi="Arial" w:cs="Arial"/>
                <w:color w:val="000000"/>
                <w:sz w:val="18"/>
                <w:szCs w:val="18"/>
                <w:highlight w:val="none"/>
              </w:rPr>
              <w:t>n75</w:t>
            </w:r>
          </w:p>
        </w:tc>
        <w:tc>
          <w:tcPr>
            <w:tcW w:w="850" w:type="dxa"/>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92" w:type="dxa"/>
            <w:tcBorders>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09" w:type="dxa"/>
            <w:tcBorders>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1432</w:t>
            </w:r>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1517</w:t>
            </w:r>
          </w:p>
        </w:tc>
        <w:tc>
          <w:tcPr>
            <w:tcW w:w="751" w:type="dxa"/>
            <w:tcBorders>
              <w:lef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1"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50" w:type="dxa"/>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r>
    </w:tbl>
    <w:p>
      <w:pPr>
        <w:rPr>
          <w:highlight w:val="none"/>
        </w:rPr>
      </w:pPr>
    </w:p>
    <w:p>
      <w:pPr>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w:t>
      </w:r>
      <w:r>
        <w:rPr>
          <w:highlight w:val="none"/>
        </w:rPr>
        <w:t xml:space="preserve"> list harmonic mixing issue for the</w:t>
      </w:r>
      <w:r>
        <w:rPr>
          <w:highlight w:val="none"/>
          <w:lang w:eastAsia="zh-CN"/>
        </w:rPr>
        <w:t xml:space="preserve"> 2DL bands CA with 1 UL. </w:t>
      </w:r>
      <w:r>
        <w:rPr>
          <w:highlight w:val="none"/>
        </w:rPr>
        <w:t>As can be seen there are no harmonic mixing issues</w:t>
      </w:r>
      <w:r>
        <w:rPr>
          <w:highlight w:val="none"/>
          <w:lang w:eastAsia="zh-CN"/>
        </w:rPr>
        <w:t>.</w:t>
      </w:r>
    </w:p>
    <w:p>
      <w:pPr>
        <w:pStyle w:val="112"/>
        <w:rPr>
          <w:highlight w:val="none"/>
          <w:lang w:eastAsia="zh-CN"/>
        </w:rPr>
      </w:pPr>
      <w:r>
        <w:rPr>
          <w:highlight w:val="none"/>
          <w:lang w:eastAsia="zh-CN"/>
        </w:rPr>
        <w:t xml:space="preserve">Table </w:t>
      </w:r>
      <w:r>
        <w:rPr>
          <w:rFonts w:hint="eastAsia"/>
          <w:highlight w:val="none"/>
          <w:lang w:eastAsia="zh-CN"/>
        </w:rPr>
        <w:t>5.13</w:t>
      </w:r>
      <w:r>
        <w:rPr>
          <w:highlight w:val="none"/>
          <w:lang w:eastAsia="zh-CN"/>
        </w:rPr>
        <w:t>.1.3-2 Harmonic mixing for 2DLs/1UL</w:t>
      </w:r>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2</w:t>
            </w:r>
            <w:r>
              <w:rPr>
                <w:rFonts w:ascii="Arial" w:hAnsi="Arial"/>
                <w:b/>
                <w:sz w:val="18"/>
                <w:highlight w:val="none"/>
                <w:vertAlign w:val="superscript"/>
                <w:lang w:val="en-US" w:eastAsia="ja-JP"/>
              </w:rPr>
              <w:t>nd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val="en-US" w:eastAsia="ja-JP"/>
              </w:rPr>
            </w:pPr>
            <w:r>
              <w:rPr>
                <w:rFonts w:ascii="Arial" w:hAnsi="Arial"/>
                <w:b/>
                <w:sz w:val="18"/>
                <w:highlight w:val="none"/>
                <w:lang w:val="en-US" w:eastAsia="ja-JP"/>
              </w:rPr>
              <w:t>3</w:t>
            </w:r>
            <w:r>
              <w:rPr>
                <w:rFonts w:ascii="Arial" w:hAnsi="Arial"/>
                <w:b/>
                <w:sz w:val="18"/>
                <w:highlight w:val="none"/>
                <w:vertAlign w:val="superscript"/>
                <w:lang w:val="en-US" w:eastAsia="ja-JP"/>
              </w:rPr>
              <w:t>rd</w:t>
            </w:r>
            <w:r>
              <w:rPr>
                <w:rFonts w:ascii="Arial" w:hAnsi="Arial"/>
                <w:b/>
                <w:sz w:val="18"/>
                <w:highlight w:val="none"/>
                <w:lang w:val="en-US" w:eastAsia="zh-CN"/>
              </w:rPr>
              <w:t xml:space="preserve"> </w:t>
            </w:r>
            <w:r>
              <w:rPr>
                <w:rFonts w:ascii="Arial" w:hAnsi="Arial"/>
                <w:b/>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zh-CN"/>
              </w:rPr>
              <w:t>4</w:t>
            </w:r>
            <w:r>
              <w:rPr>
                <w:rFonts w:ascii="Arial" w:hAnsi="Arial"/>
                <w:b/>
                <w:sz w:val="18"/>
                <w:highlight w:val="none"/>
                <w:vertAlign w:val="superscript"/>
                <w:lang w:val="en-US" w:eastAsia="ja-JP"/>
              </w:rPr>
              <w:t>th</w:t>
            </w:r>
            <w:r>
              <w:rPr>
                <w:rFonts w:ascii="Arial" w:hAnsi="Arial"/>
                <w:b/>
                <w:sz w:val="18"/>
                <w:highlight w:val="none"/>
                <w:lang w:val="en-US" w:eastAsia="zh-CN"/>
              </w:rPr>
              <w:t xml:space="preserve"> </w:t>
            </w:r>
            <w:r>
              <w:rPr>
                <w:rFonts w:ascii="Arial" w:hAnsi="Arial"/>
                <w:b/>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sz w:val="18"/>
                <w:highlight w:val="none"/>
                <w:lang w:val="en-US" w:eastAsia="ja-JP"/>
              </w:rPr>
            </w:pPr>
            <w:r>
              <w:rPr>
                <w:rFonts w:ascii="Arial" w:hAnsi="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highlight w:val="none"/>
                <w:lang w:eastAsia="ja-JP"/>
              </w:rPr>
            </w:pPr>
            <w:r>
              <w:rPr>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rFonts w:cs="Arial"/>
                <w:color w:val="000000"/>
                <w:szCs w:val="18"/>
                <w:highlight w:val="none"/>
              </w:rPr>
            </w:pPr>
            <w:r>
              <w:rPr>
                <w:rFonts w:cs="Arial"/>
                <w:color w:val="000000"/>
                <w:szCs w:val="18"/>
                <w:highlight w:val="none"/>
              </w:rPr>
              <w:t>n1</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1920</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1980</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2110</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2170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s="Arial"/>
                <w:color w:val="000000"/>
                <w:sz w:val="18"/>
                <w:szCs w:val="18"/>
                <w:highlight w:val="none"/>
              </w:rPr>
            </w:pPr>
            <w:r>
              <w:rPr>
                <w:rFonts w:ascii="Arial" w:hAnsi="Arial" w:cs="Arial"/>
                <w:color w:val="000000"/>
                <w:sz w:val="18"/>
                <w:szCs w:val="18"/>
                <w:highlight w:val="none"/>
              </w:rPr>
              <w:t>4220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4340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6330</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6510</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8440</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highlight w:val="none"/>
                <w:lang w:val="en-US" w:eastAsia="zh-CN"/>
              </w:rPr>
            </w:pPr>
            <w:r>
              <w:rPr>
                <w:rFonts w:cs="Arial"/>
                <w:color w:val="000000"/>
                <w:szCs w:val="18"/>
                <w:highlight w:val="none"/>
              </w:rPr>
              <w:t>n75</w:t>
            </w:r>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N/A</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1432</w:t>
            </w:r>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1517</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cs="Arial"/>
                <w:color w:val="000000"/>
                <w:sz w:val="18"/>
                <w:szCs w:val="18"/>
                <w:highlight w:val="none"/>
              </w:rPr>
              <w:t>2864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3034</w:t>
            </w:r>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4296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4551</w:t>
            </w:r>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5728</w:t>
            </w: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sz w:val="18"/>
                <w:highlight w:val="none"/>
                <w:lang w:eastAsia="ja-JP"/>
              </w:rPr>
            </w:pPr>
            <w:r>
              <w:rPr>
                <w:rFonts w:ascii="Arial" w:hAnsi="Arial"/>
                <w:sz w:val="18"/>
                <w:highlight w:val="none"/>
                <w:lang w:eastAsia="ja-JP"/>
              </w:rPr>
              <w:t>6068</w:t>
            </w:r>
          </w:p>
        </w:tc>
      </w:tr>
    </w:tbl>
    <w:p>
      <w:pPr>
        <w:rPr>
          <w:highlight w:val="none"/>
        </w:rPr>
      </w:pPr>
    </w:p>
    <w:p>
      <w:pPr>
        <w:pStyle w:val="6"/>
        <w:tabs>
          <w:tab w:val="left" w:pos="0"/>
          <w:tab w:val="left" w:pos="420"/>
          <w:tab w:val="left" w:pos="864"/>
        </w:tabs>
        <w:rPr>
          <w:highlight w:val="none"/>
        </w:rPr>
      </w:pPr>
      <w:bookmarkStart w:id="369" w:name="_Toc26975"/>
      <w:r>
        <w:rPr>
          <w:rFonts w:hint="eastAsia"/>
          <w:highlight w:val="none"/>
          <w:lang w:eastAsia="zh-CN"/>
        </w:rPr>
        <w:t>5.13</w:t>
      </w:r>
      <w:r>
        <w:rPr>
          <w:highlight w:val="none"/>
        </w:rPr>
        <w:t>.1.4</w:t>
      </w:r>
      <w:r>
        <w:rPr>
          <w:highlight w:val="none"/>
        </w:rPr>
        <w:tab/>
      </w:r>
      <w:r>
        <w:rPr>
          <w:highlight w:val="none"/>
        </w:rPr>
        <w:t>∆T</w:t>
      </w:r>
      <w:r>
        <w:rPr>
          <w:highlight w:val="none"/>
          <w:vertAlign w:val="subscript"/>
        </w:rPr>
        <w:t>IB</w:t>
      </w:r>
      <w:r>
        <w:rPr>
          <w:highlight w:val="none"/>
        </w:rPr>
        <w:t xml:space="preserve"> and ∆R</w:t>
      </w:r>
      <w:r>
        <w:rPr>
          <w:highlight w:val="none"/>
          <w:vertAlign w:val="subscript"/>
        </w:rPr>
        <w:t>IB</w:t>
      </w:r>
      <w:r>
        <w:rPr>
          <w:highlight w:val="none"/>
        </w:rPr>
        <w:t xml:space="preserve"> values</w:t>
      </w:r>
      <w:bookmarkEnd w:id="369"/>
    </w:p>
    <w:p>
      <w:pPr>
        <w:rPr>
          <w:highlight w:val="none"/>
        </w:rPr>
      </w:pPr>
      <w:r>
        <w:rPr>
          <w:highlight w:val="none"/>
        </w:rPr>
        <w:t xml:space="preserve">For </w:t>
      </w:r>
      <w:r>
        <w:rPr>
          <w:highlight w:val="none"/>
          <w:lang w:eastAsia="zh-CN"/>
        </w:rPr>
        <w:t>CA_n1-n75</w:t>
      </w:r>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IB,c</w:t>
      </w:r>
      <w:r>
        <w:rPr>
          <w:highlight w:val="none"/>
        </w:rPr>
        <w:t xml:space="preserve"> values are derived fromCA_n41-n50 and are given in the tables below.</w:t>
      </w:r>
    </w:p>
    <w:p>
      <w:pPr>
        <w:jc w:val="center"/>
        <w:rPr>
          <w:rFonts w:ascii="Arial" w:hAnsi="Arial" w:cs="Arial"/>
          <w:b/>
          <w:bCs/>
          <w:highlight w:val="none"/>
          <w:vertAlign w:val="subscript"/>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ascii="Arial" w:hAnsi="Arial" w:eastAsia="宋体" w:cs="Arial"/>
          <w:b/>
          <w:highlight w:val="none"/>
          <w:lang w:val="en-US"/>
        </w:rPr>
        <w:t>.1.4-1: ΔT</w:t>
      </w:r>
      <w:r>
        <w:rPr>
          <w:rFonts w:ascii="Arial" w:hAnsi="Arial" w:eastAsia="宋体" w:cs="Arial"/>
          <w:b/>
          <w:highlight w:val="none"/>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3"/>
              <w:spacing w:line="260" w:lineRule="auto"/>
            </w:pPr>
            <w:r>
              <w:t xml:space="preserve">Inter-band </w:t>
            </w:r>
            <w:r>
              <w:rPr>
                <w:rFonts w:hint="eastAsia"/>
                <w:lang w:eastAsia="zh-CN"/>
              </w:rPr>
              <w:t>CA</w:t>
            </w:r>
            <w:r>
              <w:t xml:space="preserve"> combination</w:t>
            </w:r>
          </w:p>
        </w:tc>
        <w:tc>
          <w:tcPr>
            <w:tcW w:w="5904" w:type="dxa"/>
            <w:gridSpan w:val="2"/>
          </w:tcPr>
          <w:p>
            <w:pPr>
              <w:pStyle w:val="103"/>
              <w:spacing w:line="260" w:lineRule="auto"/>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36" w:type="dxa"/>
            <w:vMerge w:val="continue"/>
            <w:tcBorders>
              <w:bottom w:val="single" w:color="auto" w:sz="4" w:space="0"/>
            </w:tcBorders>
          </w:tcPr>
          <w:p>
            <w:pPr>
              <w:pStyle w:val="103"/>
              <w:spacing w:line="260" w:lineRule="auto"/>
            </w:pPr>
          </w:p>
        </w:tc>
        <w:tc>
          <w:tcPr>
            <w:tcW w:w="5904" w:type="dxa"/>
            <w:gridSpan w:val="2"/>
          </w:tcPr>
          <w:p>
            <w:pPr>
              <w:pStyle w:val="103"/>
              <w:spacing w:line="260" w:lineRule="auto"/>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336" w:type="dxa"/>
            <w:shd w:val="clear" w:color="auto" w:fill="auto"/>
            <w:vAlign w:val="center"/>
          </w:tcPr>
          <w:p>
            <w:pPr>
              <w:pStyle w:val="104"/>
              <w:spacing w:line="260" w:lineRule="auto"/>
              <w:rPr>
                <w:lang w:val="en-US" w:eastAsia="zh-CN"/>
              </w:rPr>
            </w:pPr>
            <w:r>
              <w:rPr>
                <w:rFonts w:ascii="Arial" w:hAnsi="Arial" w:eastAsia="宋体" w:cs="Arial"/>
                <w:sz w:val="18"/>
                <w:highlight w:val="none"/>
                <w:lang w:val="sv-SE" w:eastAsia="zh-CN"/>
              </w:rPr>
              <w:t>CA_n</w:t>
            </w:r>
            <w:r>
              <w:rPr>
                <w:rFonts w:hint="eastAsia" w:eastAsia="宋体" w:cs="Arial"/>
                <w:sz w:val="18"/>
                <w:highlight w:val="none"/>
                <w:lang w:val="en-US" w:eastAsia="zh-CN"/>
              </w:rPr>
              <w:t>1</w:t>
            </w:r>
            <w:r>
              <w:rPr>
                <w:rFonts w:ascii="Arial" w:hAnsi="Arial" w:eastAsia="宋体" w:cs="Arial"/>
                <w:sz w:val="18"/>
                <w:highlight w:val="none"/>
                <w:lang w:val="sv-SE" w:eastAsia="zh-CN"/>
              </w:rPr>
              <w:t>-n75</w:t>
            </w:r>
          </w:p>
        </w:tc>
        <w:tc>
          <w:tcPr>
            <w:tcW w:w="2952" w:type="dxa"/>
            <w:vAlign w:val="center"/>
          </w:tcPr>
          <w:p>
            <w:pPr>
              <w:pStyle w:val="104"/>
              <w:spacing w:line="260" w:lineRule="auto"/>
              <w:rPr>
                <w:rFonts w:hint="default"/>
                <w:lang w:val="en-US" w:eastAsia="zh-CN"/>
              </w:rPr>
            </w:pPr>
            <w:r>
              <w:rPr>
                <w:rFonts w:hint="eastAsia"/>
                <w:lang w:val="en-US" w:eastAsia="zh-CN"/>
              </w:rPr>
              <w:t>0.3</w:t>
            </w:r>
          </w:p>
        </w:tc>
        <w:tc>
          <w:tcPr>
            <w:tcW w:w="2952" w:type="dxa"/>
            <w:vAlign w:val="center"/>
          </w:tcPr>
          <w:p>
            <w:pPr>
              <w:pStyle w:val="104"/>
              <w:spacing w:line="260" w:lineRule="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r>
            <w:r>
              <w:rPr>
                <w:rFonts w:ascii="Arial" w:hAnsi="Arial"/>
                <w:sz w:val="18"/>
                <w:lang w:eastAsia="ja-JP"/>
              </w:rPr>
              <w:t>“-” denotes ΔT</w:t>
            </w:r>
            <w:r>
              <w:rPr>
                <w:rFonts w:ascii="Arial" w:hAnsi="Arial"/>
                <w:sz w:val="18"/>
                <w:vertAlign w:val="subscript"/>
                <w:lang w:eastAsia="ja-JP"/>
              </w:rPr>
              <w:t>IB,c</w:t>
            </w:r>
            <w:r>
              <w:rPr>
                <w:rFonts w:ascii="Arial" w:hAnsi="Arial"/>
                <w:sz w:val="18"/>
                <w:lang w:eastAsia="ja-JP"/>
              </w:rPr>
              <w:t xml:space="preserve"> = 0.</w:t>
            </w:r>
          </w:p>
          <w:p>
            <w:pPr>
              <w:pStyle w:val="117"/>
              <w:overflowPunct/>
              <w:autoSpaceDE/>
              <w:autoSpaceDN/>
              <w:adjustRightInd/>
              <w:spacing w:line="260" w:lineRule="auto"/>
              <w:textAlignment w:val="auto"/>
              <w:rPr>
                <w:lang w:val="en-US"/>
              </w:rPr>
            </w:pPr>
            <w:r>
              <w:rPr>
                <w:lang w:eastAsia="ja-JP"/>
              </w:rPr>
              <w:t>NOTE 10:</w:t>
            </w:r>
            <w:r>
              <w:rPr>
                <w:lang w:eastAsia="ja-JP"/>
              </w:rPr>
              <w:tab/>
            </w:r>
            <w:r>
              <w:rPr>
                <w:lang w:eastAsia="ja-JP"/>
              </w:rPr>
              <w:t>The component band order in the configuration should be listed by the order of NR bands, such as for CA_n1-n3 the band order from left to right is n1 and n3.</w:t>
            </w:r>
          </w:p>
        </w:tc>
      </w:tr>
    </w:tbl>
    <w:p>
      <w:pPr>
        <w:rPr>
          <w:rFonts w:eastAsia="宋体"/>
          <w:highlight w:val="none"/>
        </w:rPr>
      </w:pPr>
    </w:p>
    <w:p>
      <w:pPr>
        <w:keepNext/>
        <w:keepLines/>
        <w:spacing w:before="60" w:after="120"/>
        <w:jc w:val="center"/>
        <w:rPr>
          <w:rFonts w:ascii="Arial" w:hAnsi="Arial" w:eastAsia="宋体" w:cs="Arial"/>
          <w:b/>
          <w:highlight w:val="none"/>
          <w:lang w:val="en-US" w:eastAsia="zh-CN"/>
        </w:rPr>
      </w:pPr>
      <w:r>
        <w:rPr>
          <w:rFonts w:ascii="Arial" w:hAnsi="Arial" w:eastAsia="宋体" w:cs="Arial"/>
          <w:b/>
          <w:highlight w:val="none"/>
          <w:lang w:val="en-US"/>
        </w:rPr>
        <w:t xml:space="preserve">Table </w:t>
      </w:r>
      <w:r>
        <w:rPr>
          <w:rFonts w:hint="eastAsia" w:ascii="Arial" w:hAnsi="Arial" w:eastAsia="宋体" w:cs="Arial"/>
          <w:b/>
          <w:highlight w:val="none"/>
          <w:lang w:val="en-US" w:eastAsia="zh-CN"/>
        </w:rPr>
        <w:t>5.13</w:t>
      </w:r>
      <w:r>
        <w:rPr>
          <w:rFonts w:hint="eastAsia" w:ascii="Arial" w:hAnsi="Arial" w:eastAsia="宋体" w:cs="Arial"/>
          <w:b/>
          <w:highlight w:val="none"/>
          <w:lang w:val="en-US"/>
        </w:rPr>
        <w:t>.1.4-</w:t>
      </w:r>
      <w:r>
        <w:rPr>
          <w:rFonts w:ascii="Arial" w:hAnsi="Arial" w:eastAsia="宋体" w:cs="Arial"/>
          <w:b/>
          <w:highlight w:val="none"/>
          <w:lang w:val="en-US"/>
        </w:rPr>
        <w:t>2: ΔR</w:t>
      </w:r>
      <w:r>
        <w:rPr>
          <w:rFonts w:ascii="Arial" w:hAnsi="Arial" w:eastAsia="宋体" w:cs="Arial"/>
          <w:b/>
          <w:highlight w:val="none"/>
          <w:vertAlign w:val="subscript"/>
          <w:lang w:val="en-US"/>
        </w:rPr>
        <w:t>IB</w:t>
      </w:r>
      <w:r>
        <w:rPr>
          <w:rFonts w:hint="eastAsia" w:ascii="Arial" w:hAnsi="Arial" w:eastAsia="宋体" w:cs="Arial"/>
          <w:b/>
          <w:highlight w:val="none"/>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3"/>
            </w:pPr>
            <w:r>
              <w:t>Inter-band CA combination</w:t>
            </w:r>
          </w:p>
        </w:tc>
        <w:tc>
          <w:tcPr>
            <w:tcW w:w="5904" w:type="dxa"/>
            <w:gridSpan w:val="2"/>
          </w:tcPr>
          <w:p>
            <w:pPr>
              <w:pStyle w:val="103"/>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3"/>
            </w:pPr>
          </w:p>
        </w:tc>
        <w:tc>
          <w:tcPr>
            <w:tcW w:w="5904" w:type="dxa"/>
            <w:gridSpan w:val="2"/>
          </w:tcPr>
          <w:p>
            <w:pPr>
              <w:pStyle w:val="103"/>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4"/>
            </w:pPr>
            <w:r>
              <w:rPr>
                <w:rFonts w:ascii="Arial" w:hAnsi="Arial" w:eastAsia="宋体" w:cs="Arial"/>
                <w:sz w:val="18"/>
                <w:highlight w:val="none"/>
                <w:lang w:val="sv-SE" w:eastAsia="zh-CN"/>
              </w:rPr>
              <w:t>CA_n1-n75</w:t>
            </w:r>
          </w:p>
        </w:tc>
        <w:tc>
          <w:tcPr>
            <w:tcW w:w="2952" w:type="dxa"/>
          </w:tcPr>
          <w:p>
            <w:pPr>
              <w:pStyle w:val="104"/>
              <w:rPr>
                <w:rFonts w:hint="default"/>
                <w:lang w:val="en-US" w:eastAsia="zh-CN"/>
              </w:rPr>
            </w:pPr>
            <w:r>
              <w:rPr>
                <w:rFonts w:hint="eastAsia"/>
                <w:lang w:val="en-US" w:eastAsia="zh-CN"/>
              </w:rPr>
              <w:t>-</w:t>
            </w:r>
          </w:p>
        </w:tc>
        <w:tc>
          <w:tcPr>
            <w:tcW w:w="2952" w:type="dxa"/>
          </w:tcPr>
          <w:p>
            <w:pPr>
              <w:pStyle w:val="104"/>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17"/>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pPr>
              <w:pStyle w:val="117"/>
              <w:overflowPunct/>
              <w:autoSpaceDE/>
              <w:autoSpaceDN/>
              <w:adjustRightInd/>
              <w:textAlignment w:val="auto"/>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lang w:eastAsia="en-US"/>
              </w:rP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jc w:val="center"/>
        <w:rPr>
          <w:rFonts w:eastAsia="宋体"/>
          <w:b/>
          <w:highlight w:val="none"/>
          <w:lang w:val="en-US" w:eastAsia="zh-CN"/>
        </w:rPr>
      </w:pPr>
    </w:p>
    <w:p>
      <w:pPr>
        <w:pStyle w:val="6"/>
        <w:tabs>
          <w:tab w:val="left" w:pos="0"/>
          <w:tab w:val="left" w:pos="420"/>
          <w:tab w:val="left" w:pos="864"/>
        </w:tabs>
        <w:rPr>
          <w:highlight w:val="none"/>
        </w:rPr>
      </w:pPr>
      <w:bookmarkStart w:id="370" w:name="_Toc557"/>
      <w:r>
        <w:rPr>
          <w:rFonts w:hint="eastAsia"/>
          <w:highlight w:val="none"/>
          <w:lang w:eastAsia="zh-CN"/>
        </w:rPr>
        <w:t>5.13</w:t>
      </w:r>
      <w:r>
        <w:rPr>
          <w:highlight w:val="none"/>
        </w:rPr>
        <w:t>.1.5</w:t>
      </w:r>
      <w:r>
        <w:rPr>
          <w:highlight w:val="none"/>
        </w:rPr>
        <w:tab/>
      </w:r>
      <w:r>
        <w:rPr>
          <w:highlight w:val="none"/>
        </w:rPr>
        <w:t>REFSENS requirements</w:t>
      </w:r>
      <w:bookmarkEnd w:id="370"/>
    </w:p>
    <w:p>
      <w:pPr>
        <w:rPr>
          <w:highlight w:val="none"/>
          <w:lang w:val="en-US" w:eastAsia="zh-CN"/>
        </w:rPr>
      </w:pPr>
      <w:r>
        <w:rPr>
          <w:highlight w:val="none"/>
          <w:lang w:val="en-US" w:eastAsia="zh-CN"/>
        </w:rPr>
        <w:t xml:space="preserve">As can be seen in the co-existence studies in </w:t>
      </w:r>
      <w:r>
        <w:rPr>
          <w:rFonts w:hint="eastAsia"/>
          <w:highlight w:val="none"/>
          <w:lang w:val="en-US" w:eastAsia="zh-CN"/>
        </w:rPr>
        <w:t>5.13</w:t>
      </w:r>
      <w:r>
        <w:rPr>
          <w:highlight w:val="none"/>
          <w:lang w:val="en-US" w:eastAsia="zh-CN"/>
        </w:rPr>
        <w:t>.1.3 there are no harmonics issues</w:t>
      </w:r>
      <w:r>
        <w:rPr>
          <w:rFonts w:eastAsia="宋体"/>
          <w:highlight w:val="none"/>
        </w:rPr>
        <w:t>.</w:t>
      </w:r>
    </w:p>
    <w:p>
      <w:pPr>
        <w:pStyle w:val="6"/>
        <w:tabs>
          <w:tab w:val="left" w:pos="0"/>
          <w:tab w:val="left" w:pos="420"/>
          <w:tab w:val="left" w:pos="864"/>
        </w:tabs>
        <w:rPr>
          <w:highlight w:val="none"/>
        </w:rPr>
      </w:pPr>
      <w:bookmarkStart w:id="371" w:name="_Toc6032"/>
      <w:r>
        <w:rPr>
          <w:rFonts w:hint="eastAsia"/>
          <w:highlight w:val="none"/>
          <w:lang w:eastAsia="zh-CN"/>
        </w:rPr>
        <w:t>5.13</w:t>
      </w:r>
      <w:r>
        <w:rPr>
          <w:highlight w:val="none"/>
        </w:rPr>
        <w:t>.1.6</w:t>
      </w:r>
      <w:r>
        <w:rPr>
          <w:highlight w:val="none"/>
        </w:rPr>
        <w:tab/>
      </w:r>
      <w:r>
        <w:rPr>
          <w:highlight w:val="none"/>
        </w:rPr>
        <w:t>OOB blocking exception requirements</w:t>
      </w:r>
      <w:bookmarkEnd w:id="371"/>
    </w:p>
    <w:p>
      <w:pPr>
        <w:pStyle w:val="111"/>
        <w:overflowPunct w:val="0"/>
        <w:autoSpaceDE w:val="0"/>
        <w:autoSpaceDN w:val="0"/>
        <w:adjustRightInd w:val="0"/>
        <w:ind w:left="0" w:leftChars="0" w:firstLine="0" w:firstLineChars="0"/>
        <w:textAlignment w:val="baseline"/>
        <w:rPr>
          <w:rFonts w:hint="default" w:eastAsia="宋体"/>
          <w:lang w:val="en-US" w:eastAsia="zh-CN"/>
        </w:rPr>
      </w:pPr>
      <w:r>
        <w:rPr>
          <w:highlight w:val="none"/>
        </w:rPr>
        <w:t>No need to specify OOB exception requirement for CA_n1-n7</w:t>
      </w: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372" w:name="_Toc31343"/>
      <w:bookmarkStart w:id="373" w:name="_Toc109047249"/>
      <w:bookmarkStart w:id="374" w:name="_Toc19046"/>
      <w:r>
        <w:t>6</w:t>
      </w:r>
      <w:r>
        <w:tab/>
      </w:r>
      <w:r>
        <w:rPr>
          <w:rFonts w:cs="Arial"/>
          <w:lang w:val="en-US" w:eastAsia="zh-CN"/>
        </w:rPr>
        <w:t>Both bands within FR2 Carrier Aggregation</w:t>
      </w:r>
      <w:r>
        <w:rPr>
          <w:rFonts w:cs="Arial"/>
        </w:rPr>
        <w:t>: Specific Band Combination Part</w:t>
      </w:r>
      <w:bookmarkEnd w:id="372"/>
      <w:bookmarkEnd w:id="373"/>
      <w:bookmarkEnd w:id="374"/>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375" w:name="_Toc24942"/>
      <w:bookmarkStart w:id="376" w:name="_Toc109047250"/>
      <w:bookmarkStart w:id="377" w:name="_Toc16729"/>
      <w:r>
        <w:t>7</w:t>
      </w:r>
      <w:r>
        <w:tab/>
      </w:r>
      <w:r>
        <w:rPr>
          <w:rFonts w:cs="Arial"/>
          <w:lang w:eastAsia="zh-CN"/>
        </w:rPr>
        <w:t>Dual Connectivity</w:t>
      </w:r>
      <w:r>
        <w:rPr>
          <w:rFonts w:cs="Arial"/>
        </w:rPr>
        <w:t>: Specific Band Combination Part</w:t>
      </w:r>
      <w:bookmarkEnd w:id="375"/>
      <w:bookmarkEnd w:id="376"/>
      <w:bookmarkEnd w:id="377"/>
    </w:p>
    <w:p>
      <w:pPr>
        <w:pStyle w:val="4"/>
        <w:bidi w:val="0"/>
        <w:outlineLvl w:val="0"/>
      </w:pPr>
      <w:bookmarkStart w:id="378" w:name="_Toc109047251"/>
      <w:bookmarkStart w:id="379" w:name="_Toc5760"/>
      <w:bookmarkStart w:id="380" w:name="_Toc21388"/>
      <w:r>
        <w:t>7.</w:t>
      </w:r>
      <w:r>
        <w:rPr>
          <w:rFonts w:hint="eastAsia"/>
          <w:lang w:eastAsia="zh-CN"/>
        </w:rPr>
        <w:t>x</w:t>
      </w:r>
      <w:r>
        <w:tab/>
      </w:r>
      <w:r>
        <w:t>DC_nX-nY</w:t>
      </w:r>
      <w:bookmarkEnd w:id="378"/>
      <w:bookmarkEnd w:id="379"/>
      <w:bookmarkEnd w:id="38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outlineLvl w:val="0"/>
        <w:rPr>
          <w:rFonts w:cs="Arial"/>
          <w:lang w:val="en-US" w:eastAsia="zh-CN"/>
        </w:rPr>
      </w:pPr>
      <w:bookmarkStart w:id="381" w:name="_Toc17940"/>
      <w:bookmarkStart w:id="382" w:name="_Toc24245"/>
      <w:bookmarkStart w:id="383" w:name="_Toc109047252"/>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381"/>
      <w:bookmarkEnd w:id="382"/>
      <w:bookmarkEnd w:id="383"/>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384" w:name="_Toc6468"/>
      <w:bookmarkStart w:id="385" w:name="_Toc109047253"/>
      <w:bookmarkStart w:id="386" w:name="_Toc3591"/>
      <w:r>
        <w:t>7.x.2</w:t>
      </w:r>
      <w:r>
        <w:tab/>
      </w:r>
      <w:r>
        <w:rPr>
          <w:rFonts w:eastAsia="宋体" w:cs="Arial"/>
          <w:lang w:val="en-US" w:eastAsia="zh-CN"/>
        </w:rPr>
        <w:t>M</w:t>
      </w:r>
      <w:r>
        <w:rPr>
          <w:rFonts w:cs="Arial"/>
        </w:rPr>
        <w:t>aximum output power for NR-DC</w:t>
      </w:r>
      <w:bookmarkEnd w:id="384"/>
      <w:bookmarkEnd w:id="385"/>
      <w:bookmarkEnd w:id="386"/>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387" w:name="_Toc2931"/>
      <w:bookmarkStart w:id="388" w:name="_Toc109047254"/>
      <w:bookmarkStart w:id="389" w:name="_Toc20234"/>
      <w:r>
        <w:t>Annex &lt;X&gt; (informative):</w:t>
      </w:r>
      <w:r>
        <w:br w:type="textWrapping"/>
      </w:r>
      <w:r>
        <w:t>Change history</w:t>
      </w:r>
      <w:bookmarkEnd w:id="387"/>
      <w:bookmarkEnd w:id="388"/>
      <w:bookmarkEnd w:id="38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390" w:name="historyclause"/>
            <w:bookmarkEnd w:id="39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2022-10</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#104-bis-e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R4-2215909</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R4-2217034</w:t>
            </w:r>
            <w:r>
              <w:rPr>
                <w:rFonts w:hint="default" w:eastAsia="宋体"/>
                <w:sz w:val="16"/>
                <w:szCs w:val="16"/>
                <w:lang w:val="en-US" w:eastAsia="zh-CN"/>
              </w:rPr>
              <w:tab/>
            </w:r>
            <w:r>
              <w:rPr>
                <w:rFonts w:hint="default" w:eastAsia="宋体"/>
                <w:sz w:val="16"/>
                <w:szCs w:val="16"/>
                <w:lang w:val="en-US" w:eastAsia="zh-CN"/>
              </w:rPr>
              <w:t>TP for TR 38.718-02-01: CA_n26-n77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R4-2217035</w:t>
            </w:r>
            <w:r>
              <w:rPr>
                <w:rFonts w:hint="default" w:eastAsia="宋体"/>
                <w:sz w:val="16"/>
                <w:szCs w:val="16"/>
                <w:lang w:val="en-US" w:eastAsia="zh-CN"/>
              </w:rPr>
              <w:tab/>
            </w:r>
            <w:r>
              <w:rPr>
                <w:rFonts w:hint="default" w:eastAsia="宋体"/>
                <w:sz w:val="16"/>
                <w:szCs w:val="16"/>
                <w:lang w:val="en-US" w:eastAsia="zh-CN"/>
              </w:rPr>
              <w:t>TP for TR 38.718-02-01: CA_n70-n77</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R4-2215742</w:t>
            </w:r>
            <w:r>
              <w:rPr>
                <w:rFonts w:hint="default" w:eastAsia="宋体"/>
                <w:sz w:val="16"/>
                <w:szCs w:val="16"/>
                <w:lang w:val="en-US" w:eastAsia="zh-CN"/>
              </w:rPr>
              <w:tab/>
            </w:r>
            <w:r>
              <w:rPr>
                <w:rFonts w:hint="default" w:eastAsia="宋体"/>
                <w:sz w:val="16"/>
                <w:szCs w:val="16"/>
                <w:lang w:val="en-US" w:eastAsia="zh-CN"/>
              </w:rPr>
              <w:t>TP for TR 38.718-02-01 CA_n12A-n25A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R4-2216142</w:t>
            </w:r>
            <w:r>
              <w:rPr>
                <w:rFonts w:hint="default" w:eastAsia="宋体"/>
                <w:sz w:val="16"/>
                <w:szCs w:val="16"/>
                <w:lang w:val="en-US" w:eastAsia="zh-CN"/>
              </w:rPr>
              <w:tab/>
            </w:r>
            <w:r>
              <w:rPr>
                <w:rFonts w:hint="default" w:eastAsia="宋体"/>
                <w:sz w:val="16"/>
                <w:szCs w:val="16"/>
                <w:lang w:val="en-US" w:eastAsia="zh-CN"/>
              </w:rPr>
              <w:t>TP for TR 38.718-02-01: CA_n7-n75</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R4-2217040</w:t>
            </w:r>
            <w:r>
              <w:rPr>
                <w:rFonts w:hint="default" w:eastAsia="宋体"/>
                <w:sz w:val="16"/>
                <w:szCs w:val="16"/>
                <w:lang w:val="en-US" w:eastAsia="zh-CN"/>
              </w:rPr>
              <w:tab/>
            </w:r>
            <w:r>
              <w:rPr>
                <w:rFonts w:hint="default" w:eastAsia="宋体"/>
                <w:sz w:val="16"/>
                <w:szCs w:val="16"/>
                <w:lang w:val="en-US" w:eastAsia="zh-CN"/>
              </w:rPr>
              <w:t>TP for TR 38.718-02-01: CA_n28-n94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R4-2217041</w:t>
            </w:r>
            <w:r>
              <w:rPr>
                <w:rFonts w:hint="default" w:eastAsia="宋体"/>
                <w:sz w:val="16"/>
                <w:szCs w:val="16"/>
                <w:lang w:val="en-US" w:eastAsia="zh-CN"/>
              </w:rPr>
              <w:tab/>
            </w:r>
            <w:r>
              <w:rPr>
                <w:rFonts w:hint="default" w:eastAsia="宋体"/>
                <w:sz w:val="16"/>
                <w:szCs w:val="16"/>
                <w:lang w:val="en-US" w:eastAsia="zh-CN"/>
              </w:rPr>
              <w:t>TP for TR 38.718-02-01: CA_n78-n94</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R4-2216626</w:t>
            </w:r>
            <w:r>
              <w:rPr>
                <w:rFonts w:hint="default" w:eastAsia="宋体"/>
                <w:sz w:val="16"/>
                <w:szCs w:val="16"/>
                <w:lang w:val="en-US" w:eastAsia="zh-CN"/>
              </w:rPr>
              <w:tab/>
            </w:r>
            <w:r>
              <w:rPr>
                <w:rFonts w:hint="default" w:eastAsia="宋体"/>
                <w:sz w:val="16"/>
                <w:szCs w:val="16"/>
                <w:lang w:val="en-US" w:eastAsia="zh-CN"/>
              </w:rPr>
              <w:t>TP for TR 38.718-02-01 on table templates and error corrections</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R4-2216629</w:t>
            </w:r>
            <w:r>
              <w:rPr>
                <w:rFonts w:hint="default" w:eastAsia="宋体"/>
                <w:sz w:val="16"/>
                <w:szCs w:val="16"/>
                <w:lang w:val="en-US" w:eastAsia="zh-CN"/>
              </w:rPr>
              <w:tab/>
            </w:r>
            <w:r>
              <w:rPr>
                <w:rFonts w:hint="default" w:eastAsia="宋体"/>
                <w:sz w:val="16"/>
                <w:szCs w:val="16"/>
                <w:lang w:val="en-US" w:eastAsia="zh-CN"/>
              </w:rPr>
              <w:t>TP for TR 38.718-02-01 on corrections to REFSENS requirements for configurations CA_n3-n26 and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R4-2217042</w:t>
            </w:r>
            <w:r>
              <w:rPr>
                <w:rFonts w:hint="default" w:eastAsia="宋体"/>
                <w:sz w:val="16"/>
                <w:szCs w:val="16"/>
                <w:lang w:val="en-US" w:eastAsia="zh-CN"/>
              </w:rPr>
              <w:tab/>
            </w:r>
            <w:r>
              <w:rPr>
                <w:rFonts w:hint="default" w:eastAsia="宋体"/>
                <w:sz w:val="16"/>
                <w:szCs w:val="16"/>
                <w:lang w:val="en-US" w:eastAsia="zh-CN"/>
              </w:rPr>
              <w:t>TP for TR 38.718-02-01 CA_n75A-n78A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R4-2216662</w:t>
            </w:r>
            <w:r>
              <w:rPr>
                <w:rFonts w:hint="default" w:eastAsia="宋体"/>
                <w:sz w:val="16"/>
                <w:szCs w:val="16"/>
                <w:lang w:val="en-US" w:eastAsia="zh-CN"/>
              </w:rPr>
              <w:tab/>
            </w:r>
            <w:r>
              <w:rPr>
                <w:rFonts w:hint="default" w:eastAsia="宋体"/>
                <w:sz w:val="16"/>
                <w:szCs w:val="16"/>
                <w:lang w:val="en-US" w:eastAsia="zh-CN"/>
              </w:rPr>
              <w:t>TP for TR 38.718-02-01 CA_n28A-n75A BCS2</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R4-2216663</w:t>
            </w:r>
            <w:r>
              <w:rPr>
                <w:rFonts w:hint="default" w:eastAsia="宋体"/>
                <w:sz w:val="16"/>
                <w:szCs w:val="16"/>
                <w:lang w:val="en-US" w:eastAsia="zh-CN"/>
              </w:rPr>
              <w:tab/>
            </w:r>
            <w:r>
              <w:rPr>
                <w:rFonts w:hint="default" w:eastAsia="宋体"/>
                <w:sz w:val="16"/>
                <w:szCs w:val="16"/>
                <w:lang w:val="en-US" w:eastAsia="zh-CN"/>
              </w:rPr>
              <w:t>TP for TR 38.718-02-01 CA_n1A-n75A</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R4-2216087</w:t>
            </w:r>
            <w:r>
              <w:rPr>
                <w:rFonts w:hint="default" w:eastAsia="宋体"/>
                <w:sz w:val="16"/>
                <w:szCs w:val="16"/>
                <w:lang w:val="en-US" w:eastAsia="zh-CN"/>
              </w:rPr>
              <w:tab/>
            </w:r>
            <w:r>
              <w:rPr>
                <w:rFonts w:hint="default" w:eastAsia="宋体"/>
                <w:sz w:val="16"/>
                <w:szCs w:val="16"/>
                <w:lang w:val="en-US" w:eastAsia="zh-CN"/>
              </w:rPr>
              <w:t>TP for TR 38.718-02-01 to update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R4-2217100</w:t>
            </w:r>
            <w:r>
              <w:rPr>
                <w:rFonts w:hint="default" w:eastAsia="宋体"/>
                <w:sz w:val="16"/>
                <w:szCs w:val="16"/>
                <w:lang w:val="en-US" w:eastAsia="zh-CN"/>
              </w:rPr>
              <w:tab/>
            </w:r>
            <w:r>
              <w:rPr>
                <w:rFonts w:hint="default" w:eastAsia="宋体"/>
                <w:sz w:val="16"/>
                <w:szCs w:val="16"/>
                <w:lang w:val="en-US" w:eastAsia="zh-CN"/>
              </w:rPr>
              <w:t>TP for TR 38.718-02-01 to update CA_n7-n26</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38.718-02-01 V0.2.0 (2022-10)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6B44EE7"/>
    <w:rsid w:val="06FB4386"/>
    <w:rsid w:val="09475426"/>
    <w:rsid w:val="0B4F3E86"/>
    <w:rsid w:val="0E633B55"/>
    <w:rsid w:val="0E9916C5"/>
    <w:rsid w:val="0F7C3F3E"/>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1B2221A"/>
    <w:rsid w:val="336D2686"/>
    <w:rsid w:val="345E0221"/>
    <w:rsid w:val="35C43C02"/>
    <w:rsid w:val="367365A8"/>
    <w:rsid w:val="3780484A"/>
    <w:rsid w:val="3A252514"/>
    <w:rsid w:val="3B0973C6"/>
    <w:rsid w:val="3CB35E3E"/>
    <w:rsid w:val="3CC74491"/>
    <w:rsid w:val="3E044364"/>
    <w:rsid w:val="3ED07F13"/>
    <w:rsid w:val="408670A7"/>
    <w:rsid w:val="410605F2"/>
    <w:rsid w:val="42321D37"/>
    <w:rsid w:val="42D215C6"/>
    <w:rsid w:val="4451060A"/>
    <w:rsid w:val="47307E08"/>
    <w:rsid w:val="48FC0C4F"/>
    <w:rsid w:val="4AD04254"/>
    <w:rsid w:val="4E8A3B52"/>
    <w:rsid w:val="4E9F21EA"/>
    <w:rsid w:val="4EBE6789"/>
    <w:rsid w:val="51804E89"/>
    <w:rsid w:val="52AD4C36"/>
    <w:rsid w:val="53D65F81"/>
    <w:rsid w:val="58626B28"/>
    <w:rsid w:val="5CDE75F0"/>
    <w:rsid w:val="5E1B3BEB"/>
    <w:rsid w:val="600B727D"/>
    <w:rsid w:val="6070156C"/>
    <w:rsid w:val="62AA013F"/>
    <w:rsid w:val="63685A23"/>
    <w:rsid w:val="64F81DE5"/>
    <w:rsid w:val="65452B4D"/>
    <w:rsid w:val="657A553D"/>
    <w:rsid w:val="65943992"/>
    <w:rsid w:val="6908059B"/>
    <w:rsid w:val="69994635"/>
    <w:rsid w:val="69F16EB3"/>
    <w:rsid w:val="69F42B65"/>
    <w:rsid w:val="6BAA6765"/>
    <w:rsid w:val="6BD34B5E"/>
    <w:rsid w:val="6C4F46A4"/>
    <w:rsid w:val="6DA035A2"/>
    <w:rsid w:val="6F0B5EDC"/>
    <w:rsid w:val="71C50723"/>
    <w:rsid w:val="74DA0908"/>
    <w:rsid w:val="771F3196"/>
    <w:rsid w:val="77B618BE"/>
    <w:rsid w:val="796255AB"/>
    <w:rsid w:val="7A9559E9"/>
    <w:rsid w:val="7AA357BA"/>
    <w:rsid w:val="7B95177C"/>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5</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2022-10-25T00:34:39Z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